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4553B" w14:textId="1563BB4F" w:rsidR="006E21BD" w:rsidRDefault="004E7CA6" w:rsidP="006E21BD">
      <w:pPr>
        <w:pStyle w:val="berschrift1"/>
        <w:rPr>
          <w:sz w:val="48"/>
        </w:rPr>
      </w:pPr>
      <w:r>
        <w:rPr>
          <w:noProof/>
          <w:sz w:val="48"/>
        </w:rPr>
        <w:drawing>
          <wp:inline distT="0" distB="0" distL="0" distR="0" wp14:anchorId="2E15913A" wp14:editId="220B5292">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EB6AEF9" w14:textId="77777777" w:rsidR="00493B65" w:rsidRDefault="007166CE" w:rsidP="00493B65">
      <w:pPr>
        <w:pStyle w:val="berschrift1"/>
      </w:pPr>
      <w:r>
        <w:br w:type="page"/>
      </w:r>
      <w:r w:rsidR="00493B65">
        <w:lastRenderedPageBreak/>
        <w:t>Vorwort</w:t>
      </w:r>
    </w:p>
    <w:p w14:paraId="316347B9"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48C33FB3" w14:textId="77777777" w:rsidR="001F558F" w:rsidRDefault="001F558F" w:rsidP="00493B65">
      <w:r>
        <w:t>Deshalb gibt es die Glaubensstimme, und deshalb gibt es auch die Bücher, die Ihr hier herunterladen könnt. Manche Autoren sind Euch sicher bekannt, andere eher weniger.</w:t>
      </w:r>
    </w:p>
    <w:p w14:paraId="056F9869"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536BA94"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FA08FB7" w14:textId="77777777" w:rsidR="00493B65" w:rsidRDefault="00493B65" w:rsidP="00493B65">
      <w:r>
        <w:t>Gruß &amp; Segen,</w:t>
      </w:r>
    </w:p>
    <w:p w14:paraId="0DB6320E" w14:textId="77777777" w:rsidR="007166CE" w:rsidRDefault="00493B65" w:rsidP="00493B65">
      <w:r>
        <w:t>Andreas</w:t>
      </w:r>
    </w:p>
    <w:p w14:paraId="21AAFD02"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11BD89C8" w14:textId="77777777" w:rsidR="00176F24" w:rsidRDefault="00176F24" w:rsidP="00176F24">
      <w:pPr>
        <w:pStyle w:val="berschrift1"/>
      </w:pPr>
      <w:r>
        <w:lastRenderedPageBreak/>
        <w:t>Ach Gott! wie mancher von den Tagen</w:t>
      </w:r>
    </w:p>
    <w:p w14:paraId="2F5B8943" w14:textId="77777777" w:rsidR="00176F24" w:rsidRDefault="00176F24" w:rsidP="00176F24">
      <w:pPr>
        <w:pStyle w:val="StandardWeb"/>
      </w:pPr>
      <w:r>
        <w:t>Ach Gott! wie mancher von den Tagen</w:t>
      </w:r>
      <w:r>
        <w:br/>
        <w:t xml:space="preserve">Der mir </w:t>
      </w:r>
      <w:proofErr w:type="spellStart"/>
      <w:r>
        <w:t>beschiednen</w:t>
      </w:r>
      <w:proofErr w:type="spellEnd"/>
      <w:r>
        <w:t xml:space="preserve"> Lebenszeit</w:t>
      </w:r>
      <w:r>
        <w:br/>
        <w:t>Floh rastlos hin, mich anzuklagen,</w:t>
      </w:r>
      <w:r>
        <w:br/>
        <w:t>Ins Meer der langen Ewigkeit;</w:t>
      </w:r>
      <w:r>
        <w:br/>
        <w:t>Nicht jeden hab‘ ich dir gelebt,</w:t>
      </w:r>
      <w:r>
        <w:br/>
        <w:t>Nicht stets der Tugend nachgestrebt.</w:t>
      </w:r>
    </w:p>
    <w:p w14:paraId="65AD8D61" w14:textId="77777777" w:rsidR="00176F24" w:rsidRDefault="00176F24" w:rsidP="00176F24">
      <w:pPr>
        <w:pStyle w:val="StandardWeb"/>
      </w:pPr>
      <w:r>
        <w:t>Gar oft empörte sich im Leiden</w:t>
      </w:r>
      <w:r>
        <w:br/>
        <w:t>Mein murrend Herz voll Ungeduld;</w:t>
      </w:r>
      <w:r>
        <w:br/>
        <w:t>Und schenktest du, mein Gott, mir Freuden,</w:t>
      </w:r>
      <w:r>
        <w:br/>
        <w:t>O! dann vergaß ich deiner Huld,</w:t>
      </w:r>
      <w:r>
        <w:br/>
        <w:t>Genoss nicht jede, wie ich soll,</w:t>
      </w:r>
      <w:r>
        <w:br/>
        <w:t>Nicht immer reinen Dankes voll.</w:t>
      </w:r>
    </w:p>
    <w:p w14:paraId="4E15AB5D" w14:textId="77777777" w:rsidR="00176F24" w:rsidRDefault="00176F24" w:rsidP="00176F24">
      <w:pPr>
        <w:pStyle w:val="StandardWeb"/>
      </w:pPr>
      <w:r>
        <w:t>Und wie betrug ich gegen Brüder</w:t>
      </w:r>
      <w:r>
        <w:br/>
        <w:t>Bei kränkender Verfolgung mich?</w:t>
      </w:r>
      <w:r>
        <w:br/>
        <w:t>Sann ich nicht auch auf Rache wieder?</w:t>
      </w:r>
      <w:r>
        <w:br/>
        <w:t xml:space="preserve">Vergab ich Feinden </w:t>
      </w:r>
      <w:proofErr w:type="spellStart"/>
      <w:r>
        <w:t>williglich</w:t>
      </w:r>
      <w:proofErr w:type="spellEnd"/>
      <w:r>
        <w:t>?</w:t>
      </w:r>
      <w:r>
        <w:br/>
        <w:t>Und bin ich dann auch noch ein Christe</w:t>
      </w:r>
      <w:r>
        <w:br/>
        <w:t>Wann keine Sanftmut in mir ist?</w:t>
      </w:r>
    </w:p>
    <w:p w14:paraId="305BE28E" w14:textId="77777777" w:rsidR="00176F24" w:rsidRDefault="00176F24" w:rsidP="00176F24">
      <w:pPr>
        <w:pStyle w:val="StandardWeb"/>
      </w:pPr>
      <w:r>
        <w:t>Dir, Herzenskündiger, ist keine</w:t>
      </w:r>
      <w:r>
        <w:br/>
        <w:t>Von meinen Schwächen unbekannt:</w:t>
      </w:r>
      <w:r>
        <w:br/>
        <w:t xml:space="preserve">Erforsche mich, sieh wie </w:t>
      </w:r>
      <w:proofErr w:type="spellStart"/>
      <w:r>
        <w:t>ichs</w:t>
      </w:r>
      <w:proofErr w:type="spellEnd"/>
      <w:r>
        <w:t xml:space="preserve"> meine,</w:t>
      </w:r>
      <w:r>
        <w:br/>
        <w:t>Und leite mich an deiner Hand,</w:t>
      </w:r>
      <w:r>
        <w:br/>
        <w:t>Ich folge gern durch Freud und Schmach</w:t>
      </w:r>
      <w:r>
        <w:br/>
        <w:t>Dir als ein treuer Jünger nach.</w:t>
      </w:r>
    </w:p>
    <w:p w14:paraId="77D9D862" w14:textId="77777777" w:rsidR="00176F24" w:rsidRDefault="00176F24" w:rsidP="00176F24">
      <w:pPr>
        <w:pStyle w:val="berschrift1"/>
      </w:pPr>
      <w:r>
        <w:t>Allwissender! du kennst das Herz</w:t>
      </w:r>
    </w:p>
    <w:p w14:paraId="7B4F18F7" w14:textId="77777777" w:rsidR="00176F24" w:rsidRDefault="00176F24" w:rsidP="00176F24">
      <w:pPr>
        <w:pStyle w:val="StandardWeb"/>
      </w:pPr>
      <w:r>
        <w:t>Allwissender! du kennst das Herz,</w:t>
      </w:r>
      <w:r>
        <w:br/>
        <w:t>Du schaust in seine Tiefen!</w:t>
      </w:r>
      <w:r>
        <w:br/>
        <w:t>Vor dir, vor dir gilt Wahrheit nur;</w:t>
      </w:r>
      <w:r>
        <w:br/>
        <w:t xml:space="preserve">Dich täuscht, </w:t>
      </w:r>
      <w:proofErr w:type="spellStart"/>
      <w:r>
        <w:t>erhabnes</w:t>
      </w:r>
      <w:proofErr w:type="spellEnd"/>
      <w:r>
        <w:t xml:space="preserve"> Wesen,</w:t>
      </w:r>
      <w:r>
        <w:br/>
        <w:t xml:space="preserve">Nicht </w:t>
      </w:r>
      <w:proofErr w:type="spellStart"/>
      <w:r>
        <w:t>äußrer</w:t>
      </w:r>
      <w:proofErr w:type="spellEnd"/>
      <w:r>
        <w:t xml:space="preserve"> Schein, nicht falscher Glanz:</w:t>
      </w:r>
      <w:r>
        <w:br/>
        <w:t>Gedanken, die man selbst sich, birgt,</w:t>
      </w:r>
      <w:r>
        <w:br/>
        <w:t>Siehst du in vollem Lichte,</w:t>
      </w:r>
    </w:p>
    <w:p w14:paraId="247DB531" w14:textId="77777777" w:rsidR="00176F24" w:rsidRDefault="00176F24" w:rsidP="00176F24">
      <w:pPr>
        <w:pStyle w:val="StandardWeb"/>
      </w:pPr>
      <w:r>
        <w:t>Vergebens spendet eitler Stolz</w:t>
      </w:r>
      <w:r>
        <w:br/>
        <w:t>Gold mit verstellter Milde,</w:t>
      </w:r>
      <w:r>
        <w:br/>
        <w:t>Vergebens hüllt Verleumdung sich</w:t>
      </w:r>
      <w:r>
        <w:br/>
        <w:t>In frommer Liebe Decke.</w:t>
      </w:r>
      <w:r>
        <w:br/>
        <w:t>Die Rache taucht in Honigseim</w:t>
      </w:r>
      <w:r>
        <w:br/>
        <w:t>Umsonst den scharfen Todespfeil:</w:t>
      </w:r>
      <w:r>
        <w:br/>
        <w:t>Vor Gott ist nichts verborgen,</w:t>
      </w:r>
    </w:p>
    <w:p w14:paraId="059CDD37" w14:textId="77777777" w:rsidR="00176F24" w:rsidRDefault="00176F24" w:rsidP="00176F24">
      <w:pPr>
        <w:pStyle w:val="StandardWeb"/>
      </w:pPr>
      <w:r>
        <w:t>Doch welcher Trost ist das für euch,</w:t>
      </w:r>
      <w:r>
        <w:br/>
        <w:t>Ihr stillen frommen Seelen!</w:t>
      </w:r>
      <w:r>
        <w:br/>
      </w:r>
      <w:r>
        <w:lastRenderedPageBreak/>
        <w:t>Die ihr nach eitlem Ruhme nicht</w:t>
      </w:r>
      <w:r>
        <w:br/>
        <w:t>Und nur nach Wahrheit ringet:</w:t>
      </w:r>
      <w:r>
        <w:br/>
        <w:t xml:space="preserve">Gott </w:t>
      </w:r>
      <w:proofErr w:type="spellStart"/>
      <w:r>
        <w:t>siehet</w:t>
      </w:r>
      <w:proofErr w:type="spellEnd"/>
      <w:r>
        <w:t xml:space="preserve"> jeden stillen Kampf</w:t>
      </w:r>
      <w:r>
        <w:br/>
        <w:t>Er nimmt den Willen statt der Tat,</w:t>
      </w:r>
      <w:r>
        <w:br/>
        <w:t xml:space="preserve">Und lohnt </w:t>
      </w:r>
      <w:proofErr w:type="spellStart"/>
      <w:r>
        <w:t>verborgne</w:t>
      </w:r>
      <w:proofErr w:type="spellEnd"/>
      <w:r>
        <w:t xml:space="preserve"> Tugend.</w:t>
      </w:r>
    </w:p>
    <w:p w14:paraId="6DDF343C" w14:textId="77777777" w:rsidR="00176F24" w:rsidRDefault="00176F24" w:rsidP="00176F24">
      <w:pPr>
        <w:pStyle w:val="StandardWeb"/>
      </w:pPr>
      <w:r>
        <w:t>Und wenn, verkannt von Menschen, ihr</w:t>
      </w:r>
      <w:r>
        <w:br/>
        <w:t>Auch Hohn und Spott erduldet,</w:t>
      </w:r>
      <w:r>
        <w:br/>
        <w:t>Sieht er mit Huld die Duldung an,</w:t>
      </w:r>
      <w:r>
        <w:br/>
        <w:t>Und gießet sanften Frieden</w:t>
      </w:r>
      <w:r>
        <w:br/>
        <w:t>In des verfolgten Guten Herz,</w:t>
      </w:r>
      <w:r>
        <w:br/>
        <w:t>Der keine Schmach, als Laster, kennt,</w:t>
      </w:r>
      <w:r>
        <w:br/>
        <w:t>Und selbst Verfolger liebet.</w:t>
      </w:r>
    </w:p>
    <w:p w14:paraId="26E3D6E9" w14:textId="77777777" w:rsidR="00176F24" w:rsidRDefault="00176F24" w:rsidP="00176F24">
      <w:pPr>
        <w:pStyle w:val="StandardWeb"/>
      </w:pPr>
      <w:r>
        <w:t>Allwissend ist der Welten Herr!</w:t>
      </w:r>
      <w:r>
        <w:br/>
        <w:t>Freut euch ihr frommen Seelen!</w:t>
      </w:r>
      <w:r>
        <w:br/>
        <w:t>Allwissend ist der Welten Herr!</w:t>
      </w:r>
      <w:r>
        <w:br/>
        <w:t>Erbebt verhüllte Sünder!</w:t>
      </w:r>
      <w:r>
        <w:br/>
        <w:t>Der Unschuld Träne fromm geweint,</w:t>
      </w:r>
      <w:r>
        <w:br/>
        <w:t>Ist ihm so sichtbar als die Kunst</w:t>
      </w:r>
      <w:r>
        <w:br/>
        <w:t xml:space="preserve">Des tief </w:t>
      </w:r>
      <w:proofErr w:type="spellStart"/>
      <w:r>
        <w:t>verborgnen</w:t>
      </w:r>
      <w:proofErr w:type="spellEnd"/>
      <w:r>
        <w:t xml:space="preserve"> Heuchlers.</w:t>
      </w:r>
    </w:p>
    <w:p w14:paraId="05598920" w14:textId="77777777" w:rsidR="00176F24" w:rsidRDefault="00176F24" w:rsidP="00176F24">
      <w:pPr>
        <w:pStyle w:val="berschrift1"/>
      </w:pPr>
      <w:r>
        <w:t>Das Ziel von meinen Tagen</w:t>
      </w:r>
    </w:p>
    <w:p w14:paraId="56EE4513" w14:textId="77777777" w:rsidR="00176F24" w:rsidRDefault="00176F24" w:rsidP="00176F24">
      <w:pPr>
        <w:pStyle w:val="StandardWeb"/>
      </w:pPr>
      <w:r>
        <w:t>Das Ziel von meinen Tagen</w:t>
      </w:r>
      <w:r>
        <w:br/>
        <w:t>Ist mir vielleicht bald nah</w:t>
      </w:r>
      <w:r>
        <w:br/>
        <w:t>Doch soll mein Geist nicht zagen,</w:t>
      </w:r>
      <w:r>
        <w:br/>
        <w:t>Wär’s auch schon heute da.</w:t>
      </w:r>
      <w:r>
        <w:br/>
        <w:t xml:space="preserve">Des Todes </w:t>
      </w:r>
      <w:proofErr w:type="spellStart"/>
      <w:r>
        <w:t>Bitterkeiten</w:t>
      </w:r>
      <w:proofErr w:type="spellEnd"/>
      <w:r>
        <w:br/>
        <w:t>Wie bald verfliegen die!</w:t>
      </w:r>
      <w:r>
        <w:br/>
        <w:t>Und gegen Ewigkeiten</w:t>
      </w:r>
      <w:r>
        <w:br/>
        <w:t xml:space="preserve">Voll Wonne, was sind sie? </w:t>
      </w:r>
    </w:p>
    <w:p w14:paraId="0DDCC970" w14:textId="77777777" w:rsidR="00176F24" w:rsidRDefault="00176F24" w:rsidP="00176F24">
      <w:pPr>
        <w:pStyle w:val="StandardWeb"/>
      </w:pPr>
      <w:r>
        <w:t>Ja, guten frommen Seelen</w:t>
      </w:r>
      <w:r>
        <w:br/>
        <w:t>Gewährt der Tod nur Glück!</w:t>
      </w:r>
      <w:r>
        <w:br/>
        <w:t>Was, kann sie weiter quälen?</w:t>
      </w:r>
      <w:r>
        <w:br/>
        <w:t xml:space="preserve">Sie </w:t>
      </w:r>
      <w:proofErr w:type="spellStart"/>
      <w:r>
        <w:t>schaun</w:t>
      </w:r>
      <w:proofErr w:type="spellEnd"/>
      <w:r>
        <w:t xml:space="preserve"> befreit zurück.</w:t>
      </w:r>
      <w:r>
        <w:br/>
        <w:t>Der Erden Kümmernisse</w:t>
      </w:r>
      <w:r>
        <w:br/>
        <w:t>Kennt jene Heimat nicht:</w:t>
      </w:r>
      <w:r>
        <w:br/>
        <w:t>Und alle Finsternisse</w:t>
      </w:r>
      <w:r>
        <w:br/>
      </w:r>
      <w:proofErr w:type="spellStart"/>
      <w:r>
        <w:t>Verwandeln</w:t>
      </w:r>
      <w:proofErr w:type="spellEnd"/>
      <w:r>
        <w:t xml:space="preserve"> sich in Licht. </w:t>
      </w:r>
    </w:p>
    <w:p w14:paraId="6A2897DD" w14:textId="77777777" w:rsidR="00176F24" w:rsidRDefault="00176F24" w:rsidP="00176F24">
      <w:pPr>
        <w:pStyle w:val="StandardWeb"/>
      </w:pPr>
      <w:r>
        <w:t>Des Himmels Wonne lehret</w:t>
      </w:r>
      <w:r>
        <w:br/>
        <w:t>Zwar Menschen Weisheit nie:</w:t>
      </w:r>
      <w:r>
        <w:br/>
        <w:t>Kein Ohr hat es gehöret,</w:t>
      </w:r>
      <w:r>
        <w:br/>
        <w:t>Kein Aug‘ erblickte sie.</w:t>
      </w:r>
      <w:r>
        <w:br/>
        <w:t>Wir kommen zu dem Freunde,</w:t>
      </w:r>
      <w:r>
        <w:br/>
        <w:t>Der unser Glück erwarb,</w:t>
      </w:r>
      <w:r>
        <w:br/>
        <w:t>Zu ihm, der selbst für Feinde</w:t>
      </w:r>
      <w:r>
        <w:br/>
        <w:t xml:space="preserve">Noch flehte da er starb. </w:t>
      </w:r>
    </w:p>
    <w:p w14:paraId="3256F2BF" w14:textId="77777777" w:rsidR="00176F24" w:rsidRDefault="00176F24" w:rsidP="00176F24">
      <w:pPr>
        <w:pStyle w:val="StandardWeb"/>
      </w:pPr>
      <w:r>
        <w:lastRenderedPageBreak/>
        <w:t>Zu dem uns zu erheben</w:t>
      </w:r>
      <w:r>
        <w:br/>
        <w:t>Ist dies nicht wahres Glück?</w:t>
      </w:r>
      <w:r>
        <w:br/>
        <w:t>Drum wart‘ ich ohne Beben,</w:t>
      </w:r>
      <w:r>
        <w:br/>
        <w:t>Tod, deinen Augenblick!</w:t>
      </w:r>
      <w:r>
        <w:br/>
        <w:t>Wann Freunde trostlos weinen,</w:t>
      </w:r>
      <w:r>
        <w:br/>
        <w:t>Dann tröste dies ihr Herz!</w:t>
      </w:r>
      <w:r>
        <w:br/>
        <w:t>Der Tod wird uns vereinen</w:t>
      </w:r>
      <w:r>
        <w:br/>
        <w:t xml:space="preserve">Und gibt uns Glück für Schmerz. </w:t>
      </w:r>
    </w:p>
    <w:p w14:paraId="7039E4B9" w14:textId="77777777" w:rsidR="00176F24" w:rsidRDefault="00176F24" w:rsidP="00176F24">
      <w:pPr>
        <w:pStyle w:val="berschrift1"/>
      </w:pPr>
      <w:r>
        <w:t>Dich, mein Heiland, zu erleben</w:t>
      </w:r>
    </w:p>
    <w:p w14:paraId="78087056" w14:textId="77777777" w:rsidR="00176F24" w:rsidRDefault="00176F24" w:rsidP="00176F24">
      <w:pPr>
        <w:pStyle w:val="StandardWeb"/>
      </w:pPr>
      <w:r>
        <w:t>Dich, mein Heiland, zu erleben</w:t>
      </w:r>
      <w:r>
        <w:br/>
        <w:t>Und mit frommer Zuversicht</w:t>
      </w:r>
      <w:r>
        <w:br/>
        <w:t>Deiner Tugend nachzustreben</w:t>
      </w:r>
      <w:r>
        <w:br/>
        <w:t>Ist dein Ruf und meine Pflicht.</w:t>
      </w:r>
      <w:r>
        <w:br/>
        <w:t>„Sieh, ein Beispiel lass ich dir,</w:t>
      </w:r>
      <w:r>
        <w:br/>
        <w:t>Sagst du, komm und folge mir!“</w:t>
      </w:r>
      <w:r>
        <w:br/>
        <w:t xml:space="preserve">O welch Beispiel </w:t>
      </w:r>
      <w:proofErr w:type="spellStart"/>
      <w:r>
        <w:t>sonder</w:t>
      </w:r>
      <w:proofErr w:type="spellEnd"/>
      <w:r>
        <w:t xml:space="preserve"> Gleichen!</w:t>
      </w:r>
      <w:r>
        <w:br/>
        <w:t xml:space="preserve">Welch ein Mensch kann ‚es erreichen? </w:t>
      </w:r>
    </w:p>
    <w:p w14:paraId="76CA7911" w14:textId="77777777" w:rsidR="00176F24" w:rsidRDefault="00176F24" w:rsidP="00176F24">
      <w:pPr>
        <w:pStyle w:val="StandardWeb"/>
      </w:pPr>
      <w:r>
        <w:t>Armut, Hass, Verfolgung, Schmerzen,</w:t>
      </w:r>
      <w:r>
        <w:br/>
        <w:t>Trugst du still, und mit Geduld;</w:t>
      </w:r>
      <w:r>
        <w:br/>
        <w:t>Du vergabst mit edlem Herzen</w:t>
      </w:r>
      <w:r>
        <w:br/>
        <w:t>Deinen Feinden ihre Schuld;</w:t>
      </w:r>
      <w:r>
        <w:br/>
        <w:t xml:space="preserve">Hörtest der </w:t>
      </w:r>
      <w:proofErr w:type="spellStart"/>
      <w:r>
        <w:t>Verlassnen</w:t>
      </w:r>
      <w:proofErr w:type="spellEnd"/>
      <w:r>
        <w:t xml:space="preserve"> </w:t>
      </w:r>
      <w:proofErr w:type="spellStart"/>
      <w:r>
        <w:t>Flehn</w:t>
      </w:r>
      <w:proofErr w:type="spellEnd"/>
      <w:r>
        <w:t>,</w:t>
      </w:r>
      <w:r>
        <w:br/>
        <w:t xml:space="preserve">Eiltest ihnen </w:t>
      </w:r>
      <w:proofErr w:type="spellStart"/>
      <w:r>
        <w:t>beizustehn</w:t>
      </w:r>
      <w:proofErr w:type="spellEnd"/>
      <w:r>
        <w:t>;</w:t>
      </w:r>
      <w:r>
        <w:br/>
        <w:t xml:space="preserve">Kanntest keine </w:t>
      </w:r>
      <w:proofErr w:type="spellStart"/>
      <w:r>
        <w:t>höhern</w:t>
      </w:r>
      <w:proofErr w:type="spellEnd"/>
      <w:r>
        <w:t xml:space="preserve"> Freuden,</w:t>
      </w:r>
      <w:r>
        <w:br/>
        <w:t xml:space="preserve">Als die </w:t>
      </w:r>
      <w:proofErr w:type="spellStart"/>
      <w:r>
        <w:t>Lindrung</w:t>
      </w:r>
      <w:proofErr w:type="spellEnd"/>
      <w:r>
        <w:t xml:space="preserve"> ihrer Leiden.</w:t>
      </w:r>
    </w:p>
    <w:p w14:paraId="50937BAF" w14:textId="77777777" w:rsidR="00176F24" w:rsidRDefault="00176F24" w:rsidP="00176F24">
      <w:pPr>
        <w:pStyle w:val="StandardWeb"/>
      </w:pPr>
      <w:r>
        <w:t>Lass auch mich in Not und Schmerzen</w:t>
      </w:r>
      <w:r>
        <w:br/>
        <w:t>Standhaft und geduldig sein;</w:t>
      </w:r>
      <w:r>
        <w:br/>
        <w:t>Mich mit willig sanftem Herzen</w:t>
      </w:r>
      <w:r>
        <w:br/>
        <w:t xml:space="preserve">Meinen Feinden gern </w:t>
      </w:r>
      <w:proofErr w:type="spellStart"/>
      <w:r>
        <w:t>verzeihn</w:t>
      </w:r>
      <w:proofErr w:type="spellEnd"/>
      <w:r>
        <w:t>!</w:t>
      </w:r>
      <w:r>
        <w:br/>
        <w:t xml:space="preserve">Nie soll mir des Elends </w:t>
      </w:r>
      <w:proofErr w:type="spellStart"/>
      <w:r>
        <w:t>Flehn</w:t>
      </w:r>
      <w:proofErr w:type="spellEnd"/>
      <w:r>
        <w:br/>
        <w:t xml:space="preserve">Unerhört vorüber </w:t>
      </w:r>
      <w:proofErr w:type="spellStart"/>
      <w:r>
        <w:t>gehn</w:t>
      </w:r>
      <w:proofErr w:type="spellEnd"/>
      <w:r>
        <w:t>;</w:t>
      </w:r>
      <w:r>
        <w:br/>
        <w:t>Früh und spät lass mich nur streben,</w:t>
      </w:r>
      <w:r>
        <w:br/>
        <w:t xml:space="preserve">Deinem Beispiel nachzuleben! – </w:t>
      </w:r>
    </w:p>
    <w:p w14:paraId="44FCC1D0" w14:textId="77777777" w:rsidR="00176F24" w:rsidRDefault="00176F24" w:rsidP="00176F24">
      <w:pPr>
        <w:pStyle w:val="StandardWeb"/>
      </w:pPr>
      <w:r>
        <w:t>Du, den ich zum Vorbild wähle,</w:t>
      </w:r>
      <w:r>
        <w:br/>
        <w:t>Stärke meinen matten Geist,</w:t>
      </w:r>
      <w:r>
        <w:br/>
        <w:t>Wann ich wanke, wann ich fehle,</w:t>
      </w:r>
      <w:r>
        <w:br/>
        <w:t>Dass dich meine Seele preist!</w:t>
      </w:r>
      <w:r>
        <w:br/>
        <w:t>Lass sie dir geheiligt sein!</w:t>
      </w:r>
      <w:r>
        <w:br/>
        <w:t xml:space="preserve">Deiner nur lass sie sich </w:t>
      </w:r>
      <w:proofErr w:type="spellStart"/>
      <w:r>
        <w:t>freun</w:t>
      </w:r>
      <w:proofErr w:type="spellEnd"/>
      <w:r>
        <w:t>:</w:t>
      </w:r>
      <w:r>
        <w:br/>
        <w:t xml:space="preserve">So </w:t>
      </w:r>
      <w:proofErr w:type="spellStart"/>
      <w:r>
        <w:t>werd</w:t>
      </w:r>
      <w:proofErr w:type="spellEnd"/>
      <w:r>
        <w:t>‘ ich auch einst im Sterben</w:t>
      </w:r>
      <w:r>
        <w:br/>
        <w:t xml:space="preserve">Freud‘ und </w:t>
      </w:r>
      <w:proofErr w:type="spellStart"/>
      <w:r>
        <w:t>Wonn</w:t>
      </w:r>
      <w:proofErr w:type="spellEnd"/>
      <w:r>
        <w:t xml:space="preserve"> auf ewig erben. </w:t>
      </w:r>
    </w:p>
    <w:p w14:paraId="438C551D" w14:textId="77777777" w:rsidR="004F0A81" w:rsidRDefault="004F0A81" w:rsidP="004F0A81">
      <w:pPr>
        <w:pStyle w:val="berschrift1"/>
      </w:pPr>
      <w:r>
        <w:t>Die Hoffnung naher Ewigkeit</w:t>
      </w:r>
    </w:p>
    <w:p w14:paraId="79AA1206" w14:textId="77777777" w:rsidR="004F0A81" w:rsidRDefault="004F0A81" w:rsidP="004F0A81">
      <w:pPr>
        <w:pStyle w:val="StandardWeb"/>
      </w:pPr>
      <w:r>
        <w:lastRenderedPageBreak/>
        <w:t>Die Hoffnung naher Ewigkeit,</w:t>
      </w:r>
      <w:r>
        <w:br/>
        <w:t>Voll reiner Himmels Freuden,</w:t>
      </w:r>
      <w:r>
        <w:br/>
        <w:t>Versüßt in dieser Pilgerzeit</w:t>
      </w:r>
      <w:r>
        <w:br/>
        <w:t>Dem Christen alle Leiden:</w:t>
      </w:r>
      <w:r>
        <w:br/>
        <w:t>Er blicket, trifft ein Kummer ihn,</w:t>
      </w:r>
      <w:r>
        <w:br/>
        <w:t>Getrost nach seiner Heimat hin,</w:t>
      </w:r>
      <w:r>
        <w:br/>
      </w:r>
      <w:proofErr w:type="spellStart"/>
      <w:r>
        <w:t>Wo</w:t>
      </w:r>
      <w:proofErr w:type="spellEnd"/>
      <w:r>
        <w:t xml:space="preserve"> keine Pein ihm folget. </w:t>
      </w:r>
    </w:p>
    <w:p w14:paraId="0C825DE1" w14:textId="77777777" w:rsidR="004F0A81" w:rsidRDefault="004F0A81" w:rsidP="004F0A81">
      <w:pPr>
        <w:pStyle w:val="StandardWeb"/>
      </w:pPr>
      <w:r>
        <w:t>Und selbst die Leiden, die uns hier</w:t>
      </w:r>
      <w:r>
        <w:br/>
        <w:t>Noch immerfort umgeben,</w:t>
      </w:r>
      <w:r>
        <w:br/>
        <w:t>Sind Mittel, unser Herz zu dir,</w:t>
      </w:r>
      <w:r>
        <w:br/>
        <w:t>Erbarmer! zu erheben,</w:t>
      </w:r>
      <w:r>
        <w:br/>
        <w:t>Zu dir, der sie zum besten lenkt,</w:t>
      </w:r>
      <w:r>
        <w:br/>
        <w:t>Der dann auch huldvoll an uns denkt,</w:t>
      </w:r>
      <w:r>
        <w:br/>
        <w:t xml:space="preserve">Wenn wir in Stillen weinen. </w:t>
      </w:r>
    </w:p>
    <w:p w14:paraId="00583139" w14:textId="77777777" w:rsidR="004F0A81" w:rsidRDefault="004F0A81" w:rsidP="004F0A81">
      <w:pPr>
        <w:pStyle w:val="StandardWeb"/>
      </w:pPr>
      <w:r>
        <w:t xml:space="preserve">Ja du, du </w:t>
      </w:r>
      <w:proofErr w:type="spellStart"/>
      <w:r>
        <w:t>siehest</w:t>
      </w:r>
      <w:proofErr w:type="spellEnd"/>
      <w:r>
        <w:t xml:space="preserve"> unsern Schmerz,</w:t>
      </w:r>
      <w:r>
        <w:br/>
        <w:t>Du zählest unsre Zähren:</w:t>
      </w:r>
      <w:r>
        <w:br/>
        <w:t>Du stärkest das gebeugte Herz</w:t>
      </w:r>
      <w:r>
        <w:br/>
        <w:t>Und wirst uns Trost gewahren.</w:t>
      </w:r>
      <w:r>
        <w:br/>
        <w:t>Du schaust auch gnadenvoll auf mich,</w:t>
      </w:r>
      <w:r>
        <w:br/>
        <w:t>Mein Gott! mein Gott! ich hoff‘ auf dich;</w:t>
      </w:r>
      <w:r>
        <w:br/>
        <w:t xml:space="preserve">Du bist ein Fels der Deinen. </w:t>
      </w:r>
    </w:p>
    <w:p w14:paraId="5264F8D3" w14:textId="77777777" w:rsidR="004F0A81" w:rsidRDefault="004F0A81" w:rsidP="004F0A81">
      <w:pPr>
        <w:pStyle w:val="StandardWeb"/>
      </w:pPr>
      <w:r>
        <w:t>Soll ich in dieser Lebenszeit</w:t>
      </w:r>
      <w:r>
        <w:br/>
        <w:t>Noch manche Trübsal leiden,</w:t>
      </w:r>
      <w:r>
        <w:br/>
      </w:r>
      <w:proofErr w:type="spellStart"/>
      <w:r>
        <w:t>So</w:t>
      </w:r>
      <w:proofErr w:type="spellEnd"/>
      <w:r>
        <w:t xml:space="preserve"> harr ich in Gelassenheit.</w:t>
      </w:r>
      <w:r>
        <w:br/>
        <w:t>Auf deines Himmels Freuden.</w:t>
      </w:r>
      <w:r>
        <w:br/>
        <w:t>O die, die sind der Frommen Teil!</w:t>
      </w:r>
      <w:r>
        <w:br/>
        <w:t>Dort schau‘ ich dich, o Gott, mein Heil!</w:t>
      </w:r>
      <w:r>
        <w:br/>
        <w:t>Und segne jede Träne.</w:t>
      </w:r>
    </w:p>
    <w:p w14:paraId="56F96D7C" w14:textId="77777777" w:rsidR="004F0A81" w:rsidRDefault="004F0A81" w:rsidP="004F0A81">
      <w:pPr>
        <w:pStyle w:val="berschrift1"/>
      </w:pPr>
      <w:r>
        <w:t>Du, den meine Seele liebt</w:t>
      </w:r>
    </w:p>
    <w:p w14:paraId="39EA1EAA" w14:textId="77777777" w:rsidR="004F0A81" w:rsidRDefault="004F0A81" w:rsidP="004F0A81">
      <w:pPr>
        <w:pStyle w:val="StandardWeb"/>
      </w:pPr>
      <w:r>
        <w:t>Du, den meine Seele liebt,</w:t>
      </w:r>
      <w:r>
        <w:br/>
        <w:t>Vater aller Gnaden!</w:t>
      </w:r>
      <w:r>
        <w:br/>
        <w:t>Sieh! zu dir, der gern vergibt,</w:t>
      </w:r>
      <w:r>
        <w:br/>
      </w:r>
      <w:proofErr w:type="spellStart"/>
      <w:r>
        <w:t>Komm</w:t>
      </w:r>
      <w:proofErr w:type="spellEnd"/>
      <w:r>
        <w:t xml:space="preserve"> ich Schuld beladen;</w:t>
      </w:r>
      <w:r>
        <w:br/>
        <w:t>Ja, du nimmst die Sünder an,</w:t>
      </w:r>
      <w:r>
        <w:br/>
        <w:t>Wann mit frohen Zähren</w:t>
      </w:r>
      <w:r>
        <w:br/>
        <w:t xml:space="preserve">Wahrer </w:t>
      </w:r>
      <w:proofErr w:type="spellStart"/>
      <w:r>
        <w:t>Reu</w:t>
      </w:r>
      <w:proofErr w:type="spellEnd"/>
      <w:r>
        <w:t xml:space="preserve"> sie dir sich </w:t>
      </w:r>
      <w:proofErr w:type="spellStart"/>
      <w:r>
        <w:t>nahn</w:t>
      </w:r>
      <w:proofErr w:type="spellEnd"/>
      <w:r>
        <w:t>,</w:t>
      </w:r>
      <w:r>
        <w:br/>
        <w:t xml:space="preserve">Und zu dir bekehren. </w:t>
      </w:r>
    </w:p>
    <w:p w14:paraId="65A739D2" w14:textId="77777777" w:rsidR="004F0A81" w:rsidRDefault="004F0A81" w:rsidP="004F0A81">
      <w:pPr>
        <w:pStyle w:val="StandardWeb"/>
      </w:pPr>
      <w:r>
        <w:t>Herr, ich hab den Weg verfehlt,</w:t>
      </w:r>
      <w:r>
        <w:br/>
        <w:t>Den dein Sohn gewandelt,</w:t>
      </w:r>
      <w:r>
        <w:br/>
        <w:t>Oft und viel hab‘ ich gefehlt,</w:t>
      </w:r>
      <w:r>
        <w:br/>
        <w:t>Nicht wie er gehandelt.</w:t>
      </w:r>
      <w:r>
        <w:br/>
        <w:t>Ich erkenne meine Schuld;</w:t>
      </w:r>
      <w:r>
        <w:br/>
        <w:t>Voll der tiefsten Reuen</w:t>
      </w:r>
      <w:r>
        <w:br/>
        <w:t>Fleh ich auf zu deiner Huld,</w:t>
      </w:r>
      <w:r>
        <w:br/>
        <w:t xml:space="preserve">Vater, ach, verzeihe! </w:t>
      </w:r>
    </w:p>
    <w:p w14:paraId="5B6213DD" w14:textId="77777777" w:rsidR="004F0A81" w:rsidRDefault="004F0A81" w:rsidP="004F0A81">
      <w:pPr>
        <w:pStyle w:val="StandardWeb"/>
      </w:pPr>
      <w:r>
        <w:lastRenderedPageBreak/>
        <w:t>Leite mich nach deinem Rat,</w:t>
      </w:r>
      <w:r>
        <w:br/>
        <w:t>Lass mich deinen Willen,</w:t>
      </w:r>
      <w:r>
        <w:br/>
      </w:r>
      <w:proofErr w:type="spellStart"/>
      <w:r>
        <w:t>So</w:t>
      </w:r>
      <w:proofErr w:type="spellEnd"/>
      <w:r>
        <w:t xml:space="preserve"> wie’s unser, Heiland tat,</w:t>
      </w:r>
      <w:r>
        <w:br/>
        <w:t>Treu, und froh erfüllen:</w:t>
      </w:r>
      <w:r>
        <w:br/>
        <w:t>Regt sich Schwachheit noch in mir,</w:t>
      </w:r>
      <w:r>
        <w:br/>
        <w:t>Stärke meine Seele!</w:t>
      </w:r>
      <w:r>
        <w:br/>
        <w:t>Alsdann leb‘ ich ewig dir,</w:t>
      </w:r>
      <w:r>
        <w:br/>
        <w:t xml:space="preserve">Schöpfer meiner Seele. </w:t>
      </w:r>
    </w:p>
    <w:p w14:paraId="5CA0F8AC" w14:textId="77777777" w:rsidR="004F0A81" w:rsidRDefault="004F0A81" w:rsidP="004F0A81">
      <w:pPr>
        <w:pStyle w:val="StandardWeb"/>
      </w:pPr>
      <w:r>
        <w:t>Doch, was kann ich ohne dich,</w:t>
      </w:r>
      <w:r>
        <w:br/>
        <w:t>Auch beim besten Willen?</w:t>
      </w:r>
      <w:r>
        <w:br/>
        <w:t>Ach! ach! viel zu schwach bin ich</w:t>
      </w:r>
      <w:r>
        <w:br/>
        <w:t>Ganz ihn zu erfüllen!</w:t>
      </w:r>
      <w:r>
        <w:br/>
        <w:t>Drum lass deines Geistes Kraft</w:t>
      </w:r>
      <w:r>
        <w:br/>
        <w:t>Stets mein Herz regieren;</w:t>
      </w:r>
      <w:r>
        <w:br/>
        <w:t>Und er, der den Willen schafft,</w:t>
      </w:r>
      <w:r>
        <w:br/>
      </w:r>
      <w:proofErr w:type="spellStart"/>
      <w:r>
        <w:t>Helf</w:t>
      </w:r>
      <w:proofErr w:type="spellEnd"/>
      <w:r>
        <w:t xml:space="preserve"> ihn auch vollführen! </w:t>
      </w:r>
    </w:p>
    <w:p w14:paraId="77127A14" w14:textId="77777777" w:rsidR="004F0A81" w:rsidRDefault="004F0A81" w:rsidP="004F0A81">
      <w:pPr>
        <w:pStyle w:val="berschrift1"/>
      </w:pPr>
      <w:r>
        <w:t xml:space="preserve">Du, Vater, </w:t>
      </w:r>
      <w:proofErr w:type="spellStart"/>
      <w:r>
        <w:t>wollst</w:t>
      </w:r>
      <w:proofErr w:type="spellEnd"/>
      <w:r>
        <w:t xml:space="preserve"> mir geben</w:t>
      </w:r>
    </w:p>
    <w:p w14:paraId="1AE24F5F" w14:textId="77777777" w:rsidR="004F0A81" w:rsidRDefault="004F0A81" w:rsidP="004F0A81">
      <w:pPr>
        <w:pStyle w:val="StandardWeb"/>
      </w:pPr>
      <w:r>
        <w:t xml:space="preserve">Du, Vater, </w:t>
      </w:r>
      <w:proofErr w:type="spellStart"/>
      <w:r>
        <w:t>wollst</w:t>
      </w:r>
      <w:proofErr w:type="spellEnd"/>
      <w:r>
        <w:t xml:space="preserve"> mir geben,</w:t>
      </w:r>
      <w:r>
        <w:br/>
        <w:t>Was mich in diesem Leben</w:t>
      </w:r>
      <w:r>
        <w:br/>
        <w:t>Zu jenem tüchtig macht:</w:t>
      </w:r>
      <w:r>
        <w:br/>
        <w:t>Ein mäßig Glück hienieden</w:t>
      </w:r>
      <w:r>
        <w:br/>
        <w:t>Sei mir von dir beschieden,</w:t>
      </w:r>
      <w:r>
        <w:br/>
        <w:t xml:space="preserve">O du, der für mein Bestes wacht! </w:t>
      </w:r>
    </w:p>
    <w:p w14:paraId="770BBDF5" w14:textId="77777777" w:rsidR="004F0A81" w:rsidRDefault="004F0A81" w:rsidP="004F0A81">
      <w:pPr>
        <w:pStyle w:val="StandardWeb"/>
      </w:pPr>
      <w:r>
        <w:t>Ein dir geweihtes Herze,</w:t>
      </w:r>
      <w:r>
        <w:br/>
        <w:t>Das selbst im bängsten Schmerze</w:t>
      </w:r>
      <w:r>
        <w:br/>
        <w:t>Dich dankbar ehrt und liebt.</w:t>
      </w:r>
      <w:r>
        <w:br/>
        <w:t>Das im beglückten Leben,</w:t>
      </w:r>
      <w:r>
        <w:br/>
        <w:t>Dir, seinem Gott ergeben,</w:t>
      </w:r>
      <w:r>
        <w:br/>
        <w:t>Die Tugend treu und freudig übt.</w:t>
      </w:r>
    </w:p>
    <w:p w14:paraId="18836707" w14:textId="77777777" w:rsidR="004F0A81" w:rsidRDefault="004F0A81" w:rsidP="004F0A81">
      <w:pPr>
        <w:pStyle w:val="StandardWeb"/>
      </w:pPr>
      <w:r>
        <w:t>Ein Herz voll edler Triebe,</w:t>
      </w:r>
      <w:r>
        <w:br/>
        <w:t>Voll warmer Menschenliebe,</w:t>
      </w:r>
      <w:r>
        <w:br/>
        <w:t>Entfernt von Hass und Neid;</w:t>
      </w:r>
      <w:r>
        <w:br/>
        <w:t>Das nie den Nächsten kränket,</w:t>
      </w:r>
      <w:r>
        <w:br/>
        <w:t>Auf Rache niemals denket,</w:t>
      </w:r>
      <w:r>
        <w:br/>
        <w:t xml:space="preserve">Gern jedem dienet und verzeiht. </w:t>
      </w:r>
    </w:p>
    <w:p w14:paraId="04143750" w14:textId="77777777" w:rsidR="004F0A81" w:rsidRDefault="004F0A81" w:rsidP="004F0A81">
      <w:pPr>
        <w:pStyle w:val="StandardWeb"/>
      </w:pPr>
      <w:r>
        <w:t>Ja, Herr, solch ein Gemüte</w:t>
      </w:r>
      <w:r>
        <w:br/>
        <w:t>Gib mir nach deiner Güte,</w:t>
      </w:r>
      <w:r>
        <w:br/>
        <w:t>Mir die nur darum fleht!</w:t>
      </w:r>
      <w:r>
        <w:br/>
        <w:t>O stärk mich, deinen Willen</w:t>
      </w:r>
      <w:r>
        <w:br/>
        <w:t>Stets freudig zu erfüllen:</w:t>
      </w:r>
      <w:r>
        <w:br/>
        <w:t>Erhör, o Vater, dies Gebet!</w:t>
      </w:r>
    </w:p>
    <w:p w14:paraId="45643BA3" w14:textId="77777777" w:rsidR="00176F24" w:rsidRDefault="00176F24" w:rsidP="00176F24">
      <w:pPr>
        <w:pStyle w:val="berschrift1"/>
      </w:pPr>
      <w:r>
        <w:t>Durch dein allmächtig Werde</w:t>
      </w:r>
    </w:p>
    <w:p w14:paraId="3150A62C" w14:textId="77777777" w:rsidR="00176F24" w:rsidRDefault="00176F24" w:rsidP="00176F24">
      <w:pPr>
        <w:pStyle w:val="StandardWeb"/>
      </w:pPr>
      <w:r>
        <w:lastRenderedPageBreak/>
        <w:t>Durch dein allmächtig Werde</w:t>
      </w:r>
      <w:r>
        <w:br/>
        <w:t>Ward, Gott, dies Leben mein!</w:t>
      </w:r>
      <w:r>
        <w:br/>
        <w:t>Wie Himmel, Sonn‘ und Erde</w:t>
      </w:r>
      <w:r>
        <w:br/>
        <w:t>Riefst du auch mich ins Sein.</w:t>
      </w:r>
      <w:r>
        <w:br/>
        <w:t>Und einst als ich, erblickte</w:t>
      </w:r>
      <w:r>
        <w:br/>
        <w:t>Dies schöne Tageslicht,</w:t>
      </w:r>
      <w:r>
        <w:br/>
      </w:r>
      <w:proofErr w:type="spellStart"/>
      <w:r>
        <w:t>Mit</w:t>
      </w:r>
      <w:proofErr w:type="spellEnd"/>
      <w:r>
        <w:t xml:space="preserve"> wie viel Segen schmückte</w:t>
      </w:r>
      <w:r>
        <w:br/>
        <w:t xml:space="preserve">Mich Deine Güte nicht! </w:t>
      </w:r>
    </w:p>
    <w:p w14:paraId="7E03A42C" w14:textId="77777777" w:rsidR="00176F24" w:rsidRDefault="00176F24" w:rsidP="00176F24">
      <w:pPr>
        <w:pStyle w:val="StandardWeb"/>
      </w:pPr>
      <w:r>
        <w:t>Was in dem Pilgerleben</w:t>
      </w:r>
      <w:r>
        <w:br/>
        <w:t>Zu meinem Glücke nützt</w:t>
      </w:r>
      <w:r>
        <w:br/>
        <w:t>Hast du mir da gegeben,</w:t>
      </w:r>
      <w:r>
        <w:br/>
        <w:t xml:space="preserve">Und gibst es mir noch </w:t>
      </w:r>
      <w:proofErr w:type="spellStart"/>
      <w:r>
        <w:t>izt</w:t>
      </w:r>
      <w:hyperlink r:id="rId8" w:history="1">
        <w:r>
          <w:rPr>
            <w:rStyle w:val="Hyperlink"/>
            <w:rFonts w:eastAsiaTheme="majorEastAsia"/>
            <w:vertAlign w:val="superscript"/>
          </w:rPr>
          <w:t>1</w:t>
        </w:r>
        <w:proofErr w:type="spellEnd"/>
      </w:hyperlink>
      <w:r>
        <w:t>.</w:t>
      </w:r>
      <w:r>
        <w:br/>
        <w:t>Du gabst mir viele Freuden</w:t>
      </w:r>
      <w:r>
        <w:br/>
        <w:t>Und manchen treuen Freund,</w:t>
      </w:r>
      <w:r>
        <w:br/>
        <w:t>Und schicktest du mir Leiden</w:t>
      </w:r>
      <w:r>
        <w:br/>
        <w:t xml:space="preserve">So war mein Glück gemeint. </w:t>
      </w:r>
    </w:p>
    <w:p w14:paraId="6CBE230B" w14:textId="77777777" w:rsidR="00176F24" w:rsidRDefault="00176F24" w:rsidP="00176F24">
      <w:pPr>
        <w:pStyle w:val="StandardWeb"/>
      </w:pPr>
      <w:r>
        <w:t>Du gabst von deinem Willen</w:t>
      </w:r>
      <w:r>
        <w:br/>
        <w:t>Genug Erkenntnis mir,</w:t>
      </w:r>
      <w:r>
        <w:br/>
        <w:t>Und gern ihn zu erfüllen</w:t>
      </w:r>
      <w:r>
        <w:br/>
        <w:t>Auch Wollen und Begier.</w:t>
      </w:r>
      <w:r>
        <w:br/>
        <w:t>Lief ich Gefahr zu gleiten,</w:t>
      </w:r>
      <w:r>
        <w:br/>
        <w:t>Irrt ich in meinem Lauf</w:t>
      </w:r>
      <w:r>
        <w:br/>
        <w:t>So warst du mir zur Seiten</w:t>
      </w:r>
      <w:r>
        <w:br/>
        <w:t>Und halfst mir wieder auf.</w:t>
      </w:r>
    </w:p>
    <w:p w14:paraId="55534EF6" w14:textId="77777777" w:rsidR="00176F24" w:rsidRDefault="00176F24" w:rsidP="00176F24">
      <w:pPr>
        <w:pStyle w:val="StandardWeb"/>
      </w:pPr>
      <w:r>
        <w:t>O, Schöpfer meiner Tage,</w:t>
      </w:r>
      <w:r>
        <w:br/>
        <w:t>Stärk in der Tugend mich!</w:t>
      </w:r>
      <w:r>
        <w:br/>
        <w:t xml:space="preserve">Und wenn </w:t>
      </w:r>
      <w:proofErr w:type="spellStart"/>
      <w:r>
        <w:t>ichs</w:t>
      </w:r>
      <w:proofErr w:type="spellEnd"/>
      <w:r>
        <w:t xml:space="preserve"> einsam klage,</w:t>
      </w:r>
      <w:r>
        <w:br/>
        <w:t>Dann zeig als Vater dich,</w:t>
      </w:r>
      <w:r>
        <w:br/>
        <w:t>Der auch auf stille Tränen</w:t>
      </w:r>
      <w:r>
        <w:br/>
        <w:t>Mit weiser Güte blickt,</w:t>
      </w:r>
      <w:r>
        <w:br/>
        <w:t>Und der nach diesen Tränen</w:t>
      </w:r>
      <w:r>
        <w:br/>
        <w:t xml:space="preserve">Doch wieder mich beglückt! </w:t>
      </w:r>
    </w:p>
    <w:p w14:paraId="780917D8" w14:textId="77777777" w:rsidR="00176F24" w:rsidRDefault="00176F24" w:rsidP="00176F24">
      <w:pPr>
        <w:pStyle w:val="StandardWeb"/>
      </w:pPr>
      <w:r>
        <w:t>Und ist in diesem Leben</w:t>
      </w:r>
      <w:r>
        <w:br/>
        <w:t>Sein glücklich Los mein Teil,</w:t>
      </w:r>
      <w:r>
        <w:br/>
        <w:t>Willst du mir Leiden geben,</w:t>
      </w:r>
      <w:r>
        <w:br/>
      </w:r>
      <w:proofErr w:type="spellStart"/>
      <w:r>
        <w:t>So</w:t>
      </w:r>
      <w:proofErr w:type="spellEnd"/>
      <w:r>
        <w:t xml:space="preserve"> gib auch Mut, mein Heil!</w:t>
      </w:r>
      <w:r>
        <w:br/>
        <w:t>Doch sollen frohe Tage</w:t>
      </w:r>
      <w:r>
        <w:br/>
        <w:t>Für mich auf Erden sein,</w:t>
      </w:r>
      <w:r>
        <w:br/>
      </w:r>
      <w:proofErr w:type="spellStart"/>
      <w:r>
        <w:t>So</w:t>
      </w:r>
      <w:proofErr w:type="spellEnd"/>
      <w:r>
        <w:t xml:space="preserve"> hilf mir in die Lage</w:t>
      </w:r>
      <w:r>
        <w:br/>
        <w:t xml:space="preserve">Auch </w:t>
      </w:r>
      <w:proofErr w:type="spellStart"/>
      <w:r>
        <w:t>Andre</w:t>
      </w:r>
      <w:proofErr w:type="spellEnd"/>
      <w:r>
        <w:t xml:space="preserve"> zu </w:t>
      </w:r>
      <w:proofErr w:type="spellStart"/>
      <w:r>
        <w:t>erfreun</w:t>
      </w:r>
      <w:proofErr w:type="spellEnd"/>
      <w:r>
        <w:t>!</w:t>
      </w:r>
    </w:p>
    <w:p w14:paraId="7A0F764C" w14:textId="77777777" w:rsidR="004F0A81" w:rsidRDefault="004F0A81" w:rsidP="004F0A81">
      <w:pPr>
        <w:pStyle w:val="berschrift1"/>
      </w:pPr>
      <w:r>
        <w:t>Durch dich, du höchstes Gut, erfreut</w:t>
      </w:r>
    </w:p>
    <w:p w14:paraId="3E3A32D4" w14:textId="77777777" w:rsidR="004F0A81" w:rsidRDefault="004F0A81" w:rsidP="004F0A81">
      <w:pPr>
        <w:pStyle w:val="StandardWeb"/>
      </w:pPr>
      <w:r>
        <w:t>Durch dich, du höchstes Gut, erfreut,</w:t>
      </w:r>
      <w:r>
        <w:br/>
        <w:t>Erhebet mein Gemüte</w:t>
      </w:r>
      <w:r>
        <w:br/>
        <w:t>Die Größe dieser Seligkeit,</w:t>
      </w:r>
      <w:r>
        <w:br/>
        <w:t>Die Größe deiner Güte.</w:t>
      </w:r>
      <w:r>
        <w:br/>
      </w:r>
      <w:proofErr w:type="spellStart"/>
      <w:r>
        <w:lastRenderedPageBreak/>
        <w:t>Gestärket</w:t>
      </w:r>
      <w:proofErr w:type="spellEnd"/>
      <w:r>
        <w:t xml:space="preserve"> durch dein Liebesmahl</w:t>
      </w:r>
      <w:r>
        <w:br/>
        <w:t>Geh‘ ich getrost durch dieses Tal</w:t>
      </w:r>
      <w:r>
        <w:br/>
        <w:t xml:space="preserve">Des Lebens und der Leiden. </w:t>
      </w:r>
    </w:p>
    <w:p w14:paraId="59BCB42C" w14:textId="77777777" w:rsidR="004F0A81" w:rsidRDefault="004F0A81" w:rsidP="004F0A81">
      <w:pPr>
        <w:pStyle w:val="StandardWeb"/>
      </w:pPr>
      <w:r>
        <w:t>Dir folg‘ ich nach, o Herr, mein Hort,</w:t>
      </w:r>
      <w:r>
        <w:br/>
      </w:r>
      <w:proofErr w:type="spellStart"/>
      <w:r>
        <w:t>Mit</w:t>
      </w:r>
      <w:proofErr w:type="spellEnd"/>
      <w:r>
        <w:t xml:space="preserve"> freudenvoller Seele!</w:t>
      </w:r>
      <w:r>
        <w:br/>
        <w:t>Ich halte mich fest an dein Wort,</w:t>
      </w:r>
      <w:r>
        <w:br/>
        <w:t>Und wenn ich Schwacher fehle,</w:t>
      </w:r>
      <w:r>
        <w:br/>
      </w:r>
      <w:proofErr w:type="spellStart"/>
      <w:r>
        <w:t>So</w:t>
      </w:r>
      <w:proofErr w:type="spellEnd"/>
      <w:r>
        <w:t xml:space="preserve"> blickt mein Geist auf dich zurück,</w:t>
      </w:r>
      <w:r>
        <w:br/>
        <w:t>Und dann, dann schenkst du mir das Glück</w:t>
      </w:r>
      <w:r>
        <w:br/>
        <w:t>Dass ich dir würdig lebe.</w:t>
      </w:r>
    </w:p>
    <w:p w14:paraId="3758EEED" w14:textId="77777777" w:rsidR="004F0A81" w:rsidRDefault="004F0A81" w:rsidP="004F0A81">
      <w:pPr>
        <w:pStyle w:val="StandardWeb"/>
      </w:pPr>
      <w:r>
        <w:t xml:space="preserve">Dies Leben, Jesu, dir zu </w:t>
      </w:r>
      <w:proofErr w:type="spellStart"/>
      <w:r>
        <w:t>weihn</w:t>
      </w:r>
      <w:proofErr w:type="spellEnd"/>
      <w:r>
        <w:t>,</w:t>
      </w:r>
      <w:r>
        <w:br/>
        <w:t>Nach dir mich ganz zu bilden,</w:t>
      </w:r>
      <w:r>
        <w:br/>
        <w:t>Dies, dies soll mein Bestreben sein.</w:t>
      </w:r>
      <w:r>
        <w:br/>
        <w:t>Ich flehe dir, dem Milden:</w:t>
      </w:r>
      <w:r>
        <w:br/>
        <w:t>Ach! stärke mich zu dieser Pflicht,</w:t>
      </w:r>
      <w:r>
        <w:br/>
        <w:t>Du, meiner Seelen Zuversicht,</w:t>
      </w:r>
      <w:r>
        <w:br/>
        <w:t xml:space="preserve">Lass mich dir ähnlich werden! </w:t>
      </w:r>
    </w:p>
    <w:p w14:paraId="69D2C5FF" w14:textId="77777777" w:rsidR="004F0A81" w:rsidRDefault="004F0A81" w:rsidP="004F0A81">
      <w:pPr>
        <w:pStyle w:val="StandardWeb"/>
      </w:pPr>
      <w:r>
        <w:t>Die, welche du gleich mir erfreut,</w:t>
      </w:r>
      <w:r>
        <w:br/>
      </w:r>
      <w:proofErr w:type="spellStart"/>
      <w:r>
        <w:t>Regier</w:t>
      </w:r>
      <w:proofErr w:type="spellEnd"/>
      <w:r>
        <w:t xml:space="preserve"> auch derer Herzen;</w:t>
      </w:r>
      <w:r>
        <w:br/>
        <w:t>Und lass uns unsre Seligkeit,</w:t>
      </w:r>
      <w:r>
        <w:br/>
        <w:t>Mein Heiland, nicht verscherzen!</w:t>
      </w:r>
      <w:r>
        <w:br/>
        <w:t>Erbarm sich unser aller, Herr,</w:t>
      </w:r>
      <w:r>
        <w:br/>
        <w:t>Damit wir dich, Alliebender,</w:t>
      </w:r>
      <w:r>
        <w:br/>
        <w:t>Vereint dereinst erheben!</w:t>
      </w:r>
    </w:p>
    <w:p w14:paraId="4887F0B0" w14:textId="77777777" w:rsidR="004F0A81" w:rsidRDefault="004F0A81" w:rsidP="004F0A81">
      <w:pPr>
        <w:pStyle w:val="berschrift1"/>
      </w:pPr>
      <w:r>
        <w:t>Durchdenk ich meines Heilands Leben</w:t>
      </w:r>
    </w:p>
    <w:p w14:paraId="222974B8" w14:textId="77777777" w:rsidR="004F0A81" w:rsidRDefault="004F0A81" w:rsidP="004F0A81">
      <w:pPr>
        <w:pStyle w:val="StandardWeb"/>
      </w:pPr>
      <w:r>
        <w:t>Durchdenk ich meines Heilands Leben,</w:t>
      </w:r>
      <w:r>
        <w:br/>
        <w:t>Was fühlt für ihn mein liebend Herz!</w:t>
      </w:r>
      <w:r>
        <w:br/>
        <w:t>Welch Beispiel hat er mir gegeben!</w:t>
      </w:r>
      <w:r>
        <w:br/>
        <w:t>Wie heldenmütig ist sein Schmerz!</w:t>
      </w:r>
      <w:r>
        <w:br/>
        <w:t>Wie menschenfreundlich seine Freuden!</w:t>
      </w:r>
      <w:r>
        <w:br/>
        <w:t>Wie mitleidsvoll, wie groß gesinnt</w:t>
      </w:r>
      <w:r>
        <w:br/>
        <w:t>Selbst gegen die, die seiner Leiden</w:t>
      </w:r>
      <w:r>
        <w:br/>
        <w:t xml:space="preserve">Und seines Todes Stifter sind. </w:t>
      </w:r>
    </w:p>
    <w:p w14:paraId="2B6F7616" w14:textId="77777777" w:rsidR="004F0A81" w:rsidRDefault="004F0A81" w:rsidP="004F0A81">
      <w:pPr>
        <w:pStyle w:val="StandardWeb"/>
      </w:pPr>
      <w:r>
        <w:t>Zwar klagt er auch bei seinen Schmerzen</w:t>
      </w:r>
      <w:r>
        <w:br/>
        <w:t>Doch, welche göttliche Geduld!</w:t>
      </w:r>
      <w:r>
        <w:br/>
        <w:t>Mit seinem ganzen edlen Herzen</w:t>
      </w:r>
      <w:r>
        <w:br/>
        <w:t>Traut er auf seines Vaters Huld.</w:t>
      </w:r>
      <w:r>
        <w:br/>
        <w:t xml:space="preserve">Lass diesen Kelch vorüber </w:t>
      </w:r>
      <w:proofErr w:type="spellStart"/>
      <w:r>
        <w:t>gehn</w:t>
      </w:r>
      <w:proofErr w:type="spellEnd"/>
      <w:r>
        <w:t>!</w:t>
      </w:r>
      <w:r>
        <w:br/>
        <w:t>Ruft er in seiner Seelenpein,</w:t>
      </w:r>
      <w:r>
        <w:br/>
        <w:t xml:space="preserve">Doch, Herr, dein Wille soll </w:t>
      </w:r>
      <w:proofErr w:type="spellStart"/>
      <w:r>
        <w:t>geschehn</w:t>
      </w:r>
      <w:proofErr w:type="spellEnd"/>
      <w:r>
        <w:t>,</w:t>
      </w:r>
      <w:r>
        <w:br/>
        <w:t>Der meine nicht, denn ich bin dein.</w:t>
      </w:r>
    </w:p>
    <w:p w14:paraId="6E11E927" w14:textId="77777777" w:rsidR="004F0A81" w:rsidRDefault="004F0A81" w:rsidP="004F0A81">
      <w:pPr>
        <w:pStyle w:val="StandardWeb"/>
      </w:pPr>
      <w:r>
        <w:t>Die Freuden, die sein Herz empfindet,</w:t>
      </w:r>
      <w:r>
        <w:br/>
        <w:t>Sie gründen bloß auf Wohltun sich.</w:t>
      </w:r>
      <w:r>
        <w:br/>
        <w:t xml:space="preserve">Wo er </w:t>
      </w:r>
      <w:proofErr w:type="spellStart"/>
      <w:r>
        <w:t>Verlassne</w:t>
      </w:r>
      <w:proofErr w:type="spellEnd"/>
      <w:r>
        <w:t xml:space="preserve"> traurig findet,</w:t>
      </w:r>
      <w:r>
        <w:br/>
      </w:r>
      <w:r>
        <w:lastRenderedPageBreak/>
        <w:t>Zeigt er als Rat und Helfer sich.</w:t>
      </w:r>
      <w:r>
        <w:br/>
        <w:t>Die Blinden suchet er zu leiten;</w:t>
      </w:r>
      <w:r>
        <w:br/>
        <w:t>Den Hungrigen bricht er das Brot;</w:t>
      </w:r>
      <w:r>
        <w:br/>
        <w:t>Er hält die aufrecht, welche gleiten;</w:t>
      </w:r>
      <w:r>
        <w:br/>
        <w:t>Und hilft den Kranken in der Not.</w:t>
      </w:r>
    </w:p>
    <w:p w14:paraId="402A8217" w14:textId="77777777" w:rsidR="004F0A81" w:rsidRDefault="004F0A81" w:rsidP="004F0A81">
      <w:pPr>
        <w:pStyle w:val="StandardWeb"/>
      </w:pPr>
      <w:r>
        <w:t>Und willig ist er zum vergeben!</w:t>
      </w:r>
      <w:r>
        <w:br/>
      </w:r>
      <w:proofErr w:type="spellStart"/>
      <w:r>
        <w:t>Wiee</w:t>
      </w:r>
      <w:proofErr w:type="spellEnd"/>
      <w:r>
        <w:t xml:space="preserve"> fleht er selbst auch noch für die,</w:t>
      </w:r>
      <w:r>
        <w:br/>
        <w:t>Die ihm den Kreuzestod gegeben,</w:t>
      </w:r>
      <w:r>
        <w:br/>
        <w:t>„Erbarme, Herr, dich über sie!</w:t>
      </w:r>
      <w:r>
        <w:br/>
        <w:t>Dies waren seine letzten Bitten,</w:t>
      </w:r>
      <w:r>
        <w:br/>
        <w:t>Und so, so starb der Tugendheld,</w:t>
      </w:r>
      <w:r>
        <w:br/>
        <w:t>Er, der zu unserm Heil gelitten,</w:t>
      </w:r>
      <w:r>
        <w:br/>
        <w:t xml:space="preserve">zu sein ein Beispiel für die Welt. </w:t>
      </w:r>
    </w:p>
    <w:p w14:paraId="39CD8F30" w14:textId="77777777" w:rsidR="004F0A81" w:rsidRDefault="004F0A81" w:rsidP="004F0A81">
      <w:pPr>
        <w:pStyle w:val="StandardWeb"/>
      </w:pPr>
      <w:r>
        <w:t>Ja! dir, mein Heiland, nachzuahmen,</w:t>
      </w:r>
      <w:r>
        <w:br/>
        <w:t>Verleih mit Stärke, Mut und Treu;</w:t>
      </w:r>
      <w:r>
        <w:br/>
        <w:t>Dass ich nicht nur bloß nach dem Namen</w:t>
      </w:r>
      <w:r>
        <w:br/>
        <w:t>Ein Christ, – nein! — auch durch Taten sei.</w:t>
      </w:r>
      <w:r>
        <w:br/>
        <w:t>Lass mich nie von der Tugend weichen,</w:t>
      </w:r>
      <w:r>
        <w:br/>
        <w:t>Auf dieser rauen Lebensbahn,</w:t>
      </w:r>
      <w:r>
        <w:br/>
        <w:t>Und selbst dein hohes Bild erreichen,</w:t>
      </w:r>
      <w:r>
        <w:br/>
      </w:r>
      <w:proofErr w:type="spellStart"/>
      <w:r>
        <w:t>So</w:t>
      </w:r>
      <w:proofErr w:type="spellEnd"/>
      <w:r>
        <w:t xml:space="preserve"> weit es meine Schwachheit kann.</w:t>
      </w:r>
    </w:p>
    <w:p w14:paraId="4C31E220" w14:textId="77777777" w:rsidR="004F0A81" w:rsidRDefault="004F0A81" w:rsidP="004F0A81">
      <w:pPr>
        <w:pStyle w:val="berschrift1"/>
      </w:pPr>
      <w:r>
        <w:t>Durchirrt mein Blick der Welten Pracht</w:t>
      </w:r>
    </w:p>
    <w:p w14:paraId="30BCC7B5" w14:textId="77777777" w:rsidR="004F0A81" w:rsidRDefault="004F0A81" w:rsidP="004F0A81">
      <w:pPr>
        <w:pStyle w:val="StandardWeb"/>
      </w:pPr>
      <w:r>
        <w:t>Durchirrt mein Blick der Welten Pracht,</w:t>
      </w:r>
      <w:r>
        <w:br/>
        <w:t xml:space="preserve">Und denk ich dessen </w:t>
      </w:r>
      <w:proofErr w:type="spellStart"/>
      <w:r>
        <w:t>Güt</w:t>
      </w:r>
      <w:proofErr w:type="spellEnd"/>
      <w:r>
        <w:t xml:space="preserve"> und Macht,</w:t>
      </w:r>
      <w:r>
        <w:br/>
        <w:t>Der sie erschuf, so steigt mein Geist</w:t>
      </w:r>
      <w:r>
        <w:br/>
        <w:t>Empor, und betet an, und preist.</w:t>
      </w:r>
    </w:p>
    <w:p w14:paraId="55463BAD" w14:textId="77777777" w:rsidR="004F0A81" w:rsidRDefault="004F0A81" w:rsidP="004F0A81">
      <w:pPr>
        <w:pStyle w:val="StandardWeb"/>
      </w:pPr>
      <w:r>
        <w:t>Er, der den Himmel ausgespannt,</w:t>
      </w:r>
      <w:r>
        <w:br/>
        <w:t>Umfasset ihn mit starker Hand,</w:t>
      </w:r>
      <w:r>
        <w:br/>
        <w:t>Und seines Reichs Unendlichkeit</w:t>
      </w:r>
      <w:r>
        <w:br/>
        <w:t xml:space="preserve">Oft ohne Grenzen Maß und Zeit. </w:t>
      </w:r>
    </w:p>
    <w:p w14:paraId="026C3C49" w14:textId="77777777" w:rsidR="004F0A81" w:rsidRDefault="004F0A81" w:rsidP="004F0A81">
      <w:pPr>
        <w:pStyle w:val="StandardWeb"/>
      </w:pPr>
      <w:r>
        <w:t>Ein unzählbares Weltenheer</w:t>
      </w:r>
      <w:r>
        <w:br/>
        <w:t>Läuft zirkelnd um einander her,</w:t>
      </w:r>
      <w:r>
        <w:br/>
        <w:t>Und rückt aus seiner Ordnung nicht;</w:t>
      </w:r>
      <w:r>
        <w:br/>
        <w:t xml:space="preserve">Denn er hält all‘ im Gleichgewicht. </w:t>
      </w:r>
    </w:p>
    <w:p w14:paraId="0D51673B" w14:textId="77777777" w:rsidR="004F0A81" w:rsidRDefault="004F0A81" w:rsidP="004F0A81">
      <w:pPr>
        <w:pStyle w:val="StandardWeb"/>
      </w:pPr>
      <w:r>
        <w:t xml:space="preserve">Und diese </w:t>
      </w:r>
      <w:proofErr w:type="spellStart"/>
      <w:r>
        <w:t>Erd</w:t>
      </w:r>
      <w:proofErr w:type="spellEnd"/>
      <w:r>
        <w:t>‘, im Schöpfungsreich</w:t>
      </w:r>
      <w:r>
        <w:br/>
        <w:t>Ein Punkt, an wie viel Schönheit reich!</w:t>
      </w:r>
      <w:r>
        <w:br/>
        <w:t>Und die Bewohner ohne Zahl,</w:t>
      </w:r>
      <w:r>
        <w:br/>
        <w:t xml:space="preserve">Wie voll von Wundern überall! </w:t>
      </w:r>
    </w:p>
    <w:p w14:paraId="06F20A72" w14:textId="77777777" w:rsidR="004F0A81" w:rsidRDefault="004F0A81" w:rsidP="004F0A81">
      <w:pPr>
        <w:pStyle w:val="StandardWeb"/>
      </w:pPr>
      <w:r>
        <w:t>Doch für das Ganze sorgt nicht nur</w:t>
      </w:r>
      <w:r>
        <w:br/>
        <w:t>Der gute Vater der Natur:</w:t>
      </w:r>
      <w:r>
        <w:br/>
        <w:t>Er, der den kleinsten Staub beseelt,</w:t>
      </w:r>
      <w:r>
        <w:br/>
        <w:t xml:space="preserve">Hat jedes Haupthaar auch gezählt. </w:t>
      </w:r>
    </w:p>
    <w:p w14:paraId="0E8770E1" w14:textId="77777777" w:rsidR="004F0A81" w:rsidRDefault="004F0A81" w:rsidP="004F0A81">
      <w:pPr>
        <w:pStyle w:val="StandardWeb"/>
      </w:pPr>
      <w:r>
        <w:lastRenderedPageBreak/>
        <w:t>Und ohne seinen Willen fällt</w:t>
      </w:r>
      <w:r>
        <w:br/>
        <w:t>Kein Sperling nieder, denn er hält</w:t>
      </w:r>
      <w:r>
        <w:br/>
        <w:t>Den Wurm, der sich vom Staube nähret,</w:t>
      </w:r>
      <w:r>
        <w:br/>
        <w:t xml:space="preserve">Des Schutzes wie den Seraph wert. </w:t>
      </w:r>
    </w:p>
    <w:p w14:paraId="7D02182B" w14:textId="77777777" w:rsidR="004F0A81" w:rsidRDefault="004F0A81" w:rsidP="004F0A81">
      <w:pPr>
        <w:pStyle w:val="StandardWeb"/>
      </w:pPr>
      <w:r>
        <w:t>Und so sorgt auch sein Vatersinn</w:t>
      </w:r>
      <w:r>
        <w:br/>
        <w:t>Für mich, und was ich hab und bin:</w:t>
      </w:r>
      <w:r>
        <w:br/>
        <w:t>Den Geist, den Leib, dies Glück, den Stand</w:t>
      </w:r>
      <w:r>
        <w:br/>
        <w:t>Verdank ich seiner Liebeshand.</w:t>
      </w:r>
    </w:p>
    <w:p w14:paraId="546617EA" w14:textId="77777777" w:rsidR="004F0A81" w:rsidRDefault="004F0A81" w:rsidP="004F0A81">
      <w:pPr>
        <w:pStyle w:val="StandardWeb"/>
      </w:pPr>
      <w:r>
        <w:t>Er wog nach meiner Fähigkeit</w:t>
      </w:r>
      <w:r>
        <w:br/>
        <w:t>Mir meine Wohlfahrt und mein Leid,</w:t>
      </w:r>
      <w:r>
        <w:br/>
        <w:t>Mein ganzes Schicksal bis ins Grab</w:t>
      </w:r>
      <w:r>
        <w:br/>
        <w:t>Und meine Lebensdauer ab.</w:t>
      </w:r>
    </w:p>
    <w:p w14:paraId="6BB0543B" w14:textId="77777777" w:rsidR="004F0A81" w:rsidRDefault="004F0A81" w:rsidP="004F0A81">
      <w:pPr>
        <w:pStyle w:val="StandardWeb"/>
      </w:pPr>
      <w:r>
        <w:t>Erhalte den Gedanken mir,</w:t>
      </w:r>
      <w:r>
        <w:br/>
        <w:t>O Gott! „Was kommt, das kommt von dir!</w:t>
      </w:r>
      <w:r>
        <w:br/>
        <w:t xml:space="preserve">Was deine </w:t>
      </w:r>
      <w:proofErr w:type="spellStart"/>
      <w:r>
        <w:t>Fürsicht</w:t>
      </w:r>
      <w:proofErr w:type="spellEnd"/>
      <w:r>
        <w:t xml:space="preserve"> an mir tut,</w:t>
      </w:r>
      <w:r>
        <w:br/>
        <w:t>Ist herrlich, weise, selig, gut!“</w:t>
      </w:r>
    </w:p>
    <w:p w14:paraId="7AB2B748" w14:textId="77777777" w:rsidR="00176F24" w:rsidRDefault="00176F24" w:rsidP="00176F24">
      <w:pPr>
        <w:pStyle w:val="berschrift1"/>
      </w:pPr>
      <w:r>
        <w:t>Ehe ich noch war, da sorgtest du</w:t>
      </w:r>
    </w:p>
    <w:p w14:paraId="352E50F9" w14:textId="77777777" w:rsidR="00176F24" w:rsidRDefault="00176F24" w:rsidP="00176F24">
      <w:pPr>
        <w:pStyle w:val="StandardWeb"/>
      </w:pPr>
      <w:r>
        <w:t>Ehe ich noch war, da sorgtest du</w:t>
      </w:r>
      <w:r>
        <w:br/>
        <w:t>Für mich und für mein Leben.</w:t>
      </w:r>
      <w:r>
        <w:br/>
        <w:t>Gott! welch ein Trost, der Seele Ruh</w:t>
      </w:r>
      <w:r>
        <w:br/>
        <w:t>Und Freudigkeit zu geben!</w:t>
      </w:r>
      <w:r>
        <w:br/>
        <w:t>Du übersahst mein Schicksal, Herr!</w:t>
      </w:r>
      <w:r>
        <w:br/>
        <w:t>Und wähltest das, Allliebender,</w:t>
      </w:r>
      <w:r>
        <w:br/>
        <w:t>Was mir zum Besten diente.</w:t>
      </w:r>
    </w:p>
    <w:p w14:paraId="4CE53833" w14:textId="77777777" w:rsidR="00176F24" w:rsidRDefault="00176F24" w:rsidP="00176F24">
      <w:pPr>
        <w:pStyle w:val="StandardWeb"/>
      </w:pPr>
      <w:r>
        <w:t>Da wählte deine Huld für mich</w:t>
      </w:r>
      <w:r>
        <w:br/>
        <w:t>Voll Weisheit meine Freuden.</w:t>
      </w:r>
      <w:r>
        <w:br/>
        <w:t>Für sie preist meine Seele dich,</w:t>
      </w:r>
      <w:r>
        <w:br/>
        <w:t>So wie für meine Leiden.</w:t>
      </w:r>
      <w:r>
        <w:br/>
        <w:t>Auch die sind heilsam mir und gut:</w:t>
      </w:r>
      <w:r>
        <w:br/>
        <w:t>Nur, Höchster! stärke meinen Mut</w:t>
      </w:r>
      <w:r>
        <w:br/>
        <w:t xml:space="preserve">Sie standhaft zu ertragen. </w:t>
      </w:r>
    </w:p>
    <w:p w14:paraId="10A9CAE8" w14:textId="77777777" w:rsidR="00176F24" w:rsidRDefault="00176F24" w:rsidP="00176F24">
      <w:pPr>
        <w:pStyle w:val="StandardWeb"/>
      </w:pPr>
      <w:r>
        <w:t>Der Welten schuf und sie beglückt,</w:t>
      </w:r>
      <w:r>
        <w:br/>
        <w:t>Der ists auf den ich baue,</w:t>
      </w:r>
      <w:r>
        <w:br/>
        <w:t>Er ist, wenn mich ein Kummer drückt,</w:t>
      </w:r>
      <w:r>
        <w:br/>
        <w:t>Der Helfer, dem ich traue.</w:t>
      </w:r>
      <w:r>
        <w:br/>
        <w:t>Und scheint mir manches wunderbar:</w:t>
      </w:r>
      <w:r>
        <w:br/>
        <w:t>Einst wird es mir doch offenbar,</w:t>
      </w:r>
      <w:r>
        <w:br/>
      </w:r>
      <w:proofErr w:type="spellStart"/>
      <w:r>
        <w:t>Wie</w:t>
      </w:r>
      <w:proofErr w:type="spellEnd"/>
      <w:r>
        <w:t xml:space="preserve"> gut er mich </w:t>
      </w:r>
      <w:proofErr w:type="spellStart"/>
      <w:r>
        <w:t>geführet</w:t>
      </w:r>
      <w:proofErr w:type="spellEnd"/>
      <w:r>
        <w:t>.</w:t>
      </w:r>
    </w:p>
    <w:p w14:paraId="30F8B195" w14:textId="77777777" w:rsidR="00176F24" w:rsidRDefault="00176F24" w:rsidP="00176F24">
      <w:pPr>
        <w:pStyle w:val="berschrift1"/>
      </w:pPr>
      <w:r>
        <w:t>Ein Blick ins weite Schöpfungsreich</w:t>
      </w:r>
    </w:p>
    <w:p w14:paraId="4FC1774C" w14:textId="77777777" w:rsidR="00176F24" w:rsidRDefault="00176F24" w:rsidP="00176F24">
      <w:pPr>
        <w:pStyle w:val="StandardWeb"/>
      </w:pPr>
      <w:r>
        <w:t>Ein Blick ins weite Schöpfungsreich</w:t>
      </w:r>
      <w:r>
        <w:br/>
        <w:t>Macht meine Seele trunken.</w:t>
      </w:r>
      <w:r>
        <w:br/>
      </w:r>
      <w:r>
        <w:lastRenderedPageBreak/>
        <w:t>Nichts kommt der hohen Freude gleich,</w:t>
      </w:r>
      <w:r>
        <w:br/>
      </w:r>
      <w:proofErr w:type="spellStart"/>
      <w:r>
        <w:t>Mit</w:t>
      </w:r>
      <w:proofErr w:type="spellEnd"/>
      <w:r>
        <w:t xml:space="preserve"> der ich, hingesunken</w:t>
      </w:r>
      <w:r>
        <w:br/>
        <w:t xml:space="preserve">In heiligen </w:t>
      </w:r>
      <w:proofErr w:type="spellStart"/>
      <w:r>
        <w:t>Entzückungen</w:t>
      </w:r>
      <w:proofErr w:type="spellEnd"/>
      <w:r>
        <w:t>,</w:t>
      </w:r>
      <w:r>
        <w:br/>
        <w:t>Die Größe des Unendlichen</w:t>
      </w:r>
      <w:r>
        <w:br/>
        <w:t>Oft, stillanbetend, denke.</w:t>
      </w:r>
    </w:p>
    <w:p w14:paraId="4C0A741A" w14:textId="77777777" w:rsidR="00176F24" w:rsidRDefault="00176F24" w:rsidP="00176F24">
      <w:pPr>
        <w:pStyle w:val="StandardWeb"/>
      </w:pPr>
      <w:r>
        <w:t>Herr aller Welt, dich staun‘ ich an,</w:t>
      </w:r>
      <w:r>
        <w:br/>
        <w:t>Wer mag dich würdig preisen!</w:t>
      </w:r>
      <w:r>
        <w:br/>
        <w:t>Ich fühl es schwindelnd, ach! Wer kann</w:t>
      </w:r>
      <w:r>
        <w:br/>
        <w:t>Dich fassen und dich preisen!</w:t>
      </w:r>
      <w:r>
        <w:br/>
        <w:t>Ganz Liebe, ganz Vollkommenheit</w:t>
      </w:r>
      <w:r>
        <w:br/>
        <w:t>Bist du, mein Gott, und Seligkeit</w:t>
      </w:r>
      <w:r>
        <w:br/>
        <w:t>Ist all dein Tun und Lassen.</w:t>
      </w:r>
    </w:p>
    <w:p w14:paraId="4814ECF3" w14:textId="77777777" w:rsidR="00176F24" w:rsidRDefault="00176F24" w:rsidP="00176F24">
      <w:pPr>
        <w:pStyle w:val="StandardWeb"/>
      </w:pPr>
      <w:r>
        <w:t>Dein hohes Bild erhalt in mir,</w:t>
      </w:r>
      <w:r>
        <w:br/>
        <w:t>Und lass mich hier auf Erden</w:t>
      </w:r>
      <w:r>
        <w:br/>
        <w:t>O, guter Vater , ähnlich dir</w:t>
      </w:r>
      <w:r>
        <w:br/>
        <w:t>Und reif zum Himmel werden;</w:t>
      </w:r>
      <w:r>
        <w:br/>
        <w:t>Damit nach dieser Pilgerzeit</w:t>
      </w:r>
      <w:r>
        <w:br/>
        <w:t>Ich deine Macht und Herrlichkeit</w:t>
      </w:r>
      <w:r>
        <w:br/>
      </w:r>
      <w:proofErr w:type="spellStart"/>
      <w:r>
        <w:t>Ohn</w:t>
      </w:r>
      <w:proofErr w:type="spellEnd"/>
      <w:r>
        <w:t xml:space="preserve"> Ende sehen möge!</w:t>
      </w:r>
    </w:p>
    <w:p w14:paraId="0AB736B9" w14:textId="77777777" w:rsidR="00176F24" w:rsidRDefault="00176F24" w:rsidP="00176F24">
      <w:pPr>
        <w:pStyle w:val="berschrift1"/>
      </w:pPr>
      <w:r>
        <w:t>Erfreuender Gedanke</w:t>
      </w:r>
    </w:p>
    <w:p w14:paraId="31BB0870" w14:textId="77777777" w:rsidR="00176F24" w:rsidRDefault="00176F24" w:rsidP="00176F24">
      <w:pPr>
        <w:pStyle w:val="StandardWeb"/>
      </w:pPr>
      <w:r>
        <w:t>Erfreuender Gedanke:</w:t>
      </w:r>
      <w:r>
        <w:br/>
        <w:t>Gott schuf, o Seele, dich!</w:t>
      </w:r>
      <w:r>
        <w:br/>
        <w:t>Gott, dem ich alles danke,</w:t>
      </w:r>
      <w:r>
        <w:br/>
        <w:t>Rief auch ins Leben mich!</w:t>
      </w:r>
      <w:r>
        <w:br/>
        <w:t>Er der mit Licht und Pracht</w:t>
      </w:r>
      <w:r>
        <w:br/>
        <w:t>Den ganzen Weltkreis schmücket,</w:t>
      </w:r>
      <w:r>
        <w:br/>
        <w:t>Und jeden Wurm beglücket,</w:t>
      </w:r>
      <w:r>
        <w:br/>
        <w:t>Er hat auch mich gemacht.</w:t>
      </w:r>
    </w:p>
    <w:p w14:paraId="6F3F7120" w14:textId="77777777" w:rsidR="00176F24" w:rsidRDefault="00176F24" w:rsidP="00176F24">
      <w:pPr>
        <w:pStyle w:val="StandardWeb"/>
      </w:pPr>
      <w:r>
        <w:t>O, dies ist ein Gedanken</w:t>
      </w:r>
      <w:r>
        <w:br/>
        <w:t>Der mächtig mich erhebt,</w:t>
      </w:r>
      <w:r>
        <w:br/>
        <w:t>Der, wenn ich irr und wanke,</w:t>
      </w:r>
      <w:r>
        <w:br/>
        <w:t>Wohltätig mich belebt:</w:t>
      </w:r>
      <w:r>
        <w:br/>
        <w:t>Ich weiß, ein guter Gott</w:t>
      </w:r>
      <w:r>
        <w:br/>
        <w:t>Gab mir dies erste Leben,</w:t>
      </w:r>
      <w:r>
        <w:br/>
        <w:t xml:space="preserve">Wird mir ein </w:t>
      </w:r>
      <w:proofErr w:type="spellStart"/>
      <w:r>
        <w:t>bessers</w:t>
      </w:r>
      <w:proofErr w:type="spellEnd"/>
      <w:r>
        <w:t xml:space="preserve"> geben,</w:t>
      </w:r>
      <w:r>
        <w:br/>
        <w:t>und ist und bleibt mein Gott.</w:t>
      </w:r>
    </w:p>
    <w:p w14:paraId="6FE3BA8E" w14:textId="77777777" w:rsidR="00176F24" w:rsidRDefault="00176F24" w:rsidP="00176F24">
      <w:pPr>
        <w:pStyle w:val="StandardWeb"/>
      </w:pPr>
      <w:r>
        <w:t>Ich sollte töricht klagen</w:t>
      </w:r>
      <w:r>
        <w:br/>
        <w:t>Wenn mich mein Vater schlägt?</w:t>
      </w:r>
      <w:r>
        <w:br/>
        <w:t>Nicht gern ein Leiden tragen,</w:t>
      </w:r>
      <w:r>
        <w:br/>
        <w:t>Das er mir auferlegt?</w:t>
      </w:r>
      <w:r>
        <w:br/>
        <w:t>Es dient zu meinem Heil;</w:t>
      </w:r>
      <w:r>
        <w:br/>
        <w:t>Er kann und wird es enden:</w:t>
      </w:r>
      <w:r>
        <w:br/>
        <w:t>Er hat in seinen Händen</w:t>
      </w:r>
      <w:r>
        <w:br/>
      </w:r>
      <w:proofErr w:type="spellStart"/>
      <w:r>
        <w:t>Des</w:t>
      </w:r>
      <w:proofErr w:type="spellEnd"/>
      <w:r>
        <w:t xml:space="preserve"> Glücks ein großer Teil.</w:t>
      </w:r>
    </w:p>
    <w:p w14:paraId="0E78C303" w14:textId="77777777" w:rsidR="00176F24" w:rsidRDefault="00176F24" w:rsidP="00176F24">
      <w:pPr>
        <w:pStyle w:val="StandardWeb"/>
      </w:pPr>
      <w:r>
        <w:lastRenderedPageBreak/>
        <w:t>Erfreuender Gedanke:</w:t>
      </w:r>
      <w:r>
        <w:br/>
        <w:t>Gott schuf, o Seele, dich!</w:t>
      </w:r>
      <w:r>
        <w:br/>
        <w:t>Gott, dem ich alles danke</w:t>
      </w:r>
      <w:r>
        <w:br/>
        <w:t>Rief auch ins Leben mich!</w:t>
      </w:r>
      <w:r>
        <w:br/>
        <w:t>Er wägt mein Glück mir zu,</w:t>
      </w:r>
      <w:r>
        <w:br/>
        <w:t>Und machet meine Leiden</w:t>
      </w:r>
      <w:r>
        <w:br/>
        <w:t xml:space="preserve">Zu Quellen </w:t>
      </w:r>
      <w:proofErr w:type="spellStart"/>
      <w:r>
        <w:t>größrer</w:t>
      </w:r>
      <w:proofErr w:type="spellEnd"/>
      <w:r>
        <w:t xml:space="preserve"> Freuden!</w:t>
      </w:r>
      <w:r>
        <w:br/>
        <w:t>Gedanke voller Ruh!</w:t>
      </w:r>
    </w:p>
    <w:p w14:paraId="7859CAF2" w14:textId="77777777" w:rsidR="00176F24" w:rsidRDefault="00176F24" w:rsidP="00176F24">
      <w:pPr>
        <w:pStyle w:val="berschrift1"/>
      </w:pPr>
      <w:r>
        <w:t>Erloschen ist der Sonne Pracht!</w:t>
      </w:r>
    </w:p>
    <w:p w14:paraId="27CBAD03" w14:textId="77777777" w:rsidR="00176F24" w:rsidRDefault="00176F24" w:rsidP="00176F24">
      <w:pPr>
        <w:pStyle w:val="StandardWeb"/>
      </w:pPr>
      <w:r>
        <w:t>Erloschen ist der Sonne Pracht!</w:t>
      </w:r>
      <w:r>
        <w:br/>
        <w:t>Geschmückt durch Sternenheere</w:t>
      </w:r>
      <w:r>
        <w:br/>
        <w:t>Erscheint in ihrem Glanz die Nacht,</w:t>
      </w:r>
      <w:r>
        <w:br/>
        <w:t>Und predigt Gottes Ehre.</w:t>
      </w:r>
      <w:r>
        <w:br/>
        <w:t>Sie predigt seine Herrlichkeit,</w:t>
      </w:r>
      <w:r>
        <w:br/>
        <w:t>Des Herrschers über Welt und Zeit,</w:t>
      </w:r>
      <w:r>
        <w:br/>
        <w:t xml:space="preserve">Durch den wir sind und leben. </w:t>
      </w:r>
    </w:p>
    <w:p w14:paraId="4BB912BF" w14:textId="77777777" w:rsidR="00176F24" w:rsidRDefault="00176F24" w:rsidP="00176F24">
      <w:pPr>
        <w:pStyle w:val="StandardWeb"/>
      </w:pPr>
      <w:r>
        <w:t>So groß er ist, so klein ich bin!</w:t>
      </w:r>
      <w:r>
        <w:br/>
        <w:t>Schon sinken meine Glieder:</w:t>
      </w:r>
      <w:r>
        <w:br/>
        <w:t>Mein Auge sinkt in Schlummer hin,</w:t>
      </w:r>
      <w:r>
        <w:br/>
        <w:t>und sie aufs Lager nieder.</w:t>
      </w:r>
      <w:r>
        <w:br/>
        <w:t>Da lieg ich fühllos: Aber du</w:t>
      </w:r>
      <w:r>
        <w:br/>
        <w:t>Wachst, Vater, über meine Ruh,</w:t>
      </w:r>
      <w:r>
        <w:br/>
        <w:t xml:space="preserve">Dass mich kein Unfall treffe! </w:t>
      </w:r>
    </w:p>
    <w:p w14:paraId="16110E3E" w14:textId="77777777" w:rsidR="00176F24" w:rsidRDefault="00176F24" w:rsidP="00176F24">
      <w:pPr>
        <w:pStyle w:val="StandardWeb"/>
      </w:pPr>
      <w:r>
        <w:t>Indes lass meinen Geist zu dir</w:t>
      </w:r>
      <w:r>
        <w:br/>
      </w:r>
      <w:proofErr w:type="spellStart"/>
      <w:r>
        <w:t>Auch</w:t>
      </w:r>
      <w:proofErr w:type="spellEnd"/>
      <w:r>
        <w:t xml:space="preserve"> noch im Schlafe wachen,</w:t>
      </w:r>
      <w:r>
        <w:br/>
        <w:t>Mich von dir träumen, und so mir</w:t>
      </w:r>
      <w:r>
        <w:br/>
        <w:t>Durch dich ihn heilig machen.</w:t>
      </w:r>
      <w:r>
        <w:br/>
        <w:t>Entschlummre ich in die Todesnacht,</w:t>
      </w:r>
      <w:r>
        <w:br/>
      </w:r>
      <w:proofErr w:type="spellStart"/>
      <w:r>
        <w:t>So</w:t>
      </w:r>
      <w:proofErr w:type="spellEnd"/>
      <w:r>
        <w:t xml:space="preserve"> führe mich durch deine Macht,</w:t>
      </w:r>
      <w:r>
        <w:br/>
        <w:t xml:space="preserve">Zur Schar der </w:t>
      </w:r>
      <w:proofErr w:type="spellStart"/>
      <w:r>
        <w:t>selgen</w:t>
      </w:r>
      <w:proofErr w:type="spellEnd"/>
      <w:r>
        <w:t xml:space="preserve"> Geister! </w:t>
      </w:r>
    </w:p>
    <w:p w14:paraId="3B2C422C" w14:textId="77777777" w:rsidR="004F0A81" w:rsidRDefault="004F0A81" w:rsidP="004F0A81">
      <w:pPr>
        <w:pStyle w:val="berschrift1"/>
      </w:pPr>
      <w:r>
        <w:t>Gott donnert! fürchterlich und schwer</w:t>
      </w:r>
    </w:p>
    <w:p w14:paraId="2BF37424" w14:textId="77777777" w:rsidR="004F0A81" w:rsidRDefault="004F0A81" w:rsidP="004F0A81">
      <w:pPr>
        <w:pStyle w:val="StandardWeb"/>
      </w:pPr>
      <w:r>
        <w:t>Gott donnert! fürchterlich und schwer</w:t>
      </w:r>
      <w:r>
        <w:br/>
        <w:t>Drück bange Nacht das Land;</w:t>
      </w:r>
      <w:r>
        <w:br/>
        <w:t>Ein Wolkenstrom rauscht über uns</w:t>
      </w:r>
      <w:r>
        <w:br/>
        <w:t xml:space="preserve">Und ihn durchkreuzt sein Blitz. </w:t>
      </w:r>
    </w:p>
    <w:p w14:paraId="35BB60F8" w14:textId="77777777" w:rsidR="004F0A81" w:rsidRDefault="004F0A81" w:rsidP="004F0A81">
      <w:pPr>
        <w:pStyle w:val="StandardWeb"/>
      </w:pPr>
      <w:r>
        <w:t>Leicht raubt ein Strahl uns Hab‘ und Gut</w:t>
      </w:r>
      <w:r>
        <w:br/>
        <w:t>Und unser Leben leicht:</w:t>
      </w:r>
      <w:r>
        <w:br/>
        <w:t>Der Arme wie der Königssohn</w:t>
      </w:r>
      <w:r>
        <w:br/>
        <w:t>Fühlt deine Schrecken, Gott!</w:t>
      </w:r>
    </w:p>
    <w:p w14:paraId="7083E667" w14:textId="77777777" w:rsidR="004F0A81" w:rsidRDefault="004F0A81" w:rsidP="004F0A81">
      <w:pPr>
        <w:pStyle w:val="StandardWeb"/>
      </w:pPr>
      <w:r>
        <w:t>Bebt alles, siehe! dennoch bleibt</w:t>
      </w:r>
      <w:r>
        <w:br/>
        <w:t>Des Frommen Herz getrost,</w:t>
      </w:r>
      <w:r>
        <w:br/>
      </w:r>
      <w:r>
        <w:lastRenderedPageBreak/>
        <w:t>Froh spricht er: Gott ist Vater stets</w:t>
      </w:r>
      <w:r>
        <w:br/>
        <w:t xml:space="preserve">Und liebt uns, ob er dräut. </w:t>
      </w:r>
    </w:p>
    <w:p w14:paraId="0F2AF53B" w14:textId="77777777" w:rsidR="004F0A81" w:rsidRDefault="004F0A81" w:rsidP="004F0A81">
      <w:pPr>
        <w:pStyle w:val="StandardWeb"/>
      </w:pPr>
      <w:r>
        <w:t>Ob schnell und laut der Donner rollt,</w:t>
      </w:r>
      <w:r>
        <w:br/>
        <w:t>Doch lenkt ihn Gottes Arm;</w:t>
      </w:r>
      <w:r>
        <w:br/>
        <w:t>Und Regen kommt und Fruchtbarkeit</w:t>
      </w:r>
      <w:r>
        <w:br/>
        <w:t xml:space="preserve">Durch ihn auf unser Land. </w:t>
      </w:r>
    </w:p>
    <w:p w14:paraId="7E0E9CFD" w14:textId="77777777" w:rsidR="004F0A81" w:rsidRDefault="004F0A81" w:rsidP="004F0A81">
      <w:pPr>
        <w:pStyle w:val="StandardWeb"/>
      </w:pPr>
      <w:r>
        <w:t>Wer ehrfurchtsvoll auf Gott vertraut:</w:t>
      </w:r>
      <w:r>
        <w:br/>
        <w:t>Und reines Herzens ist,</w:t>
      </w:r>
      <w:r>
        <w:br/>
        <w:t>Den schreckt der nahe Donner nicht,</w:t>
      </w:r>
      <w:r>
        <w:br/>
        <w:t>Der fürchtet nicht den Tod.</w:t>
      </w:r>
    </w:p>
    <w:p w14:paraId="3D847A8C" w14:textId="77777777" w:rsidR="004F0A81" w:rsidRDefault="004F0A81" w:rsidP="004F0A81">
      <w:pPr>
        <w:pStyle w:val="berschrift1"/>
      </w:pPr>
      <w:r>
        <w:t>Gott, o Seele, schwing dich auf</w:t>
      </w:r>
    </w:p>
    <w:p w14:paraId="1E5E2786" w14:textId="77777777" w:rsidR="004F0A81" w:rsidRDefault="004F0A81" w:rsidP="004F0A81">
      <w:pPr>
        <w:pStyle w:val="StandardWeb"/>
      </w:pPr>
      <w:r>
        <w:t>Gott, o Seele, schwing dich auf</w:t>
      </w:r>
      <w:r>
        <w:br/>
        <w:t>Und freue dich der Wonne!</w:t>
      </w:r>
      <w:r>
        <w:br/>
        <w:t>Er, der voll Huld der Welten Lauf,</w:t>
      </w:r>
      <w:r>
        <w:br/>
        <w:t>Den Lauf der milden Sonne,</w:t>
      </w:r>
      <w:r>
        <w:br/>
        <w:t>Er, der die ganze Schöpfung lenkt,</w:t>
      </w:r>
      <w:r>
        <w:br/>
        <w:t>Auf jedem Tritt und Freude schenkt,</w:t>
      </w:r>
      <w:r>
        <w:br/>
        <w:t xml:space="preserve">Er ist allgegenwärtig. </w:t>
      </w:r>
    </w:p>
    <w:p w14:paraId="1D1F1147" w14:textId="77777777" w:rsidR="004F0A81" w:rsidRDefault="004F0A81" w:rsidP="004F0A81">
      <w:pPr>
        <w:pStyle w:val="StandardWeb"/>
      </w:pPr>
      <w:r>
        <w:t>Wann sich in stiller Einsamkeit</w:t>
      </w:r>
      <w:r>
        <w:br/>
        <w:t>Der Geist zu ihm erhebet,</w:t>
      </w:r>
      <w:r>
        <w:br/>
        <w:t>Und voll der hohen Seligkeit</w:t>
      </w:r>
      <w:r>
        <w:br/>
        <w:t>In heiliger Wonne schwebet;</w:t>
      </w:r>
      <w:r>
        <w:br/>
        <w:t>Dann sieht sein milder Vaterblick</w:t>
      </w:r>
      <w:r>
        <w:br/>
      </w:r>
      <w:proofErr w:type="spellStart"/>
      <w:r>
        <w:t>Mit</w:t>
      </w:r>
      <w:proofErr w:type="spellEnd"/>
      <w:r>
        <w:t xml:space="preserve"> Wohlgefallen unser Glück,</w:t>
      </w:r>
      <w:r>
        <w:br/>
        <w:t xml:space="preserve">Er sieht’s allgegenwärtig. </w:t>
      </w:r>
    </w:p>
    <w:p w14:paraId="4BE6A337" w14:textId="77777777" w:rsidR="004F0A81" w:rsidRDefault="004F0A81" w:rsidP="004F0A81">
      <w:pPr>
        <w:pStyle w:val="StandardWeb"/>
      </w:pPr>
      <w:r>
        <w:t>Wann mancher Kummer uns betrübt,</w:t>
      </w:r>
      <w:r>
        <w:br/>
        <w:t>Und Tränen uns entfließen;</w:t>
      </w:r>
      <w:r>
        <w:br/>
        <w:t>Wann die, die wir bisher geliebt,</w:t>
      </w:r>
      <w:r>
        <w:br/>
        <w:t>Nun unsern Fall beschließen:</w:t>
      </w:r>
      <w:r>
        <w:br/>
        <w:t>So ist uns Gott mit seiner Kraft,</w:t>
      </w:r>
      <w:r>
        <w:br/>
        <w:t>Der Gott, der immer Hilfe schafft,</w:t>
      </w:r>
      <w:r>
        <w:br/>
        <w:t xml:space="preserve">Im Leid auch gegenwärtig. </w:t>
      </w:r>
    </w:p>
    <w:p w14:paraId="6A104753" w14:textId="77777777" w:rsidR="004F0A81" w:rsidRDefault="004F0A81" w:rsidP="004F0A81">
      <w:pPr>
        <w:pStyle w:val="StandardWeb"/>
      </w:pPr>
      <w:r>
        <w:t>Und wenn das Auge sterbend bricht,</w:t>
      </w:r>
      <w:r>
        <w:br/>
        <w:t>Wann alle Sinnen schwinden,</w:t>
      </w:r>
      <w:r>
        <w:br/>
        <w:t xml:space="preserve">Wann für </w:t>
      </w:r>
      <w:proofErr w:type="spellStart"/>
      <w:r>
        <w:t>erhabne</w:t>
      </w:r>
      <w:proofErr w:type="spellEnd"/>
      <w:r>
        <w:t xml:space="preserve"> Freundschaft nicht</w:t>
      </w:r>
      <w:r>
        <w:br/>
        <w:t>Das starre Herz empfinden,</w:t>
      </w:r>
      <w:r>
        <w:br/>
        <w:t>Nicht liebevoll mehr schlagen kann,</w:t>
      </w:r>
      <w:r>
        <w:br/>
        <w:t>O höchstes Wesen! – dann, auch dann</w:t>
      </w:r>
      <w:r>
        <w:br/>
        <w:t>Bist du uns gegenwärtig.</w:t>
      </w:r>
    </w:p>
    <w:p w14:paraId="0D8D2CE6" w14:textId="77777777" w:rsidR="004F0A81" w:rsidRDefault="004F0A81" w:rsidP="004F0A81">
      <w:pPr>
        <w:pStyle w:val="StandardWeb"/>
      </w:pPr>
      <w:r>
        <w:t>Zu Gott, mein Geist, schwing dich hinauf,</w:t>
      </w:r>
      <w:r>
        <w:br/>
        <w:t>Und freue dich der Wonne!</w:t>
      </w:r>
      <w:r>
        <w:br/>
        <w:t>Er, der voll Huld der Welten Lauf,</w:t>
      </w:r>
      <w:r>
        <w:br/>
        <w:t>Den Lauf der milden Sonne,</w:t>
      </w:r>
      <w:r>
        <w:br/>
      </w:r>
      <w:r>
        <w:lastRenderedPageBreak/>
        <w:t>Er, der die ganze Schöpfung lenkt,</w:t>
      </w:r>
      <w:r>
        <w:br/>
        <w:t>Im Tod und Leben Freude schenkt,</w:t>
      </w:r>
      <w:r>
        <w:br/>
        <w:t xml:space="preserve">Er ist allgegenwärtig. </w:t>
      </w:r>
    </w:p>
    <w:p w14:paraId="7C001CB0" w14:textId="77777777" w:rsidR="004F0A81" w:rsidRDefault="008B493D" w:rsidP="004F0A81">
      <w:hyperlink r:id="rId9" w:history="1">
        <w:r w:rsidR="004F0A81">
          <w:rPr>
            <w:rStyle w:val="Hyperlink"/>
          </w:rPr>
          <w:t>Recke Elisabeth von der</w:t>
        </w:r>
      </w:hyperlink>
      <w:r w:rsidR="004F0A81">
        <w:rPr>
          <w:rStyle w:val="cat-links"/>
        </w:rPr>
        <w:t xml:space="preserve"> </w:t>
      </w:r>
      <w:r w:rsidR="004F0A81">
        <w:rPr>
          <w:rStyle w:val="tags-links"/>
        </w:rPr>
        <w:t> </w:t>
      </w:r>
      <w:hyperlink r:id="rId10" w:history="1">
        <w:r w:rsidR="004F0A81">
          <w:rPr>
            <w:rStyle w:val="Hyperlink"/>
          </w:rPr>
          <w:t>Allgegenwart</w:t>
        </w:r>
      </w:hyperlink>
      <w:r w:rsidR="004F0A81">
        <w:rPr>
          <w:rStyle w:val="tags-links"/>
        </w:rPr>
        <w:t xml:space="preserve"> </w:t>
      </w:r>
      <w:hyperlink r:id="rId11" w:history="1">
        <w:r w:rsidR="004F0A81">
          <w:rPr>
            <w:rStyle w:val="Hyperlink"/>
          </w:rPr>
          <w:t>Bearbeiten</w:t>
        </w:r>
      </w:hyperlink>
      <w:r w:rsidR="004F0A81">
        <w:t xml:space="preserve"> </w:t>
      </w:r>
    </w:p>
    <w:p w14:paraId="56C20856" w14:textId="77777777" w:rsidR="004F0A81" w:rsidRDefault="004F0A81" w:rsidP="004F0A81">
      <w:pPr>
        <w:pStyle w:val="berschrift1"/>
      </w:pPr>
      <w:r>
        <w:t>Groß ist der Herr, groß seine Güte</w:t>
      </w:r>
    </w:p>
    <w:p w14:paraId="6CC6C1A0" w14:textId="77777777" w:rsidR="004F0A81" w:rsidRDefault="004F0A81" w:rsidP="004F0A81">
      <w:pPr>
        <w:pStyle w:val="StandardWeb"/>
      </w:pPr>
      <w:r>
        <w:t>Groß ist der Herr, groß seine Güte</w:t>
      </w:r>
      <w:r>
        <w:br/>
        <w:t>Die liebevoll für alles wacht!</w:t>
      </w:r>
      <w:r>
        <w:br/>
        <w:t>Im Plan der ewig weisen Güte</w:t>
      </w:r>
      <w:r>
        <w:br/>
        <w:t>Ist auch der kleinste Wurm bedacht:</w:t>
      </w:r>
      <w:r>
        <w:br/>
        <w:t xml:space="preserve">Auch der soll sich im Staube </w:t>
      </w:r>
      <w:proofErr w:type="spellStart"/>
      <w:r>
        <w:t>freun</w:t>
      </w:r>
      <w:proofErr w:type="spellEnd"/>
      <w:r>
        <w:t>,</w:t>
      </w:r>
      <w:r>
        <w:br/>
        <w:t xml:space="preserve">Soll froh, auf dieser Erde sein. </w:t>
      </w:r>
    </w:p>
    <w:p w14:paraId="1FFF1708" w14:textId="77777777" w:rsidR="004F0A81" w:rsidRDefault="004F0A81" w:rsidP="004F0A81">
      <w:pPr>
        <w:pStyle w:val="StandardWeb"/>
      </w:pPr>
      <w:r>
        <w:t>Der muntre Fisch in See und Bächen,</w:t>
      </w:r>
      <w:r>
        <w:br/>
        <w:t>Der Vogel, der in Lüften fingt,</w:t>
      </w:r>
      <w:r>
        <w:br/>
        <w:t>Das Vieh auf bunt beblümten Flächen,</w:t>
      </w:r>
      <w:r>
        <w:br/>
        <w:t>Das Würmchen, das vom Taue trinkt,</w:t>
      </w:r>
      <w:r>
        <w:br/>
        <w:t>Bezeugen alle, Gott ist groß,</w:t>
      </w:r>
      <w:r>
        <w:br/>
        <w:t xml:space="preserve">Und seine Liebe grenzenlos. </w:t>
      </w:r>
    </w:p>
    <w:p w14:paraId="182343C8" w14:textId="77777777" w:rsidR="004F0A81" w:rsidRDefault="004F0A81" w:rsidP="004F0A81">
      <w:pPr>
        <w:pStyle w:val="StandardWeb"/>
      </w:pPr>
      <w:r>
        <w:t>Und all die blühenden Gefilde,</w:t>
      </w:r>
      <w:r>
        <w:br/>
        <w:t>Wo Millionen Wesen sich</w:t>
      </w:r>
      <w:r>
        <w:br/>
        <w:t>Erfreuend, ihres Schöpfers Milde</w:t>
      </w:r>
      <w:r>
        <w:br/>
        <w:t>Lobsingen, die sind Pein für dich?</w:t>
      </w:r>
      <w:r>
        <w:br/>
        <w:t>Du machst, für alles blind und taub,</w:t>
      </w:r>
      <w:r>
        <w:br/>
        <w:t xml:space="preserve">Dein Leben zu des Trübsinns Raub? </w:t>
      </w:r>
    </w:p>
    <w:p w14:paraId="1BEC1A23" w14:textId="77777777" w:rsidR="004F0A81" w:rsidRDefault="004F0A81" w:rsidP="004F0A81">
      <w:pPr>
        <w:pStyle w:val="StandardWeb"/>
      </w:pPr>
      <w:r>
        <w:t>Die Schönheit selbst erpresst dir Klage,</w:t>
      </w:r>
      <w:r>
        <w:br/>
        <w:t>Unfühlbar ist dir jede Pracht;</w:t>
      </w:r>
      <w:r>
        <w:br/>
        <w:t>Zu blendend ist die Sonn‘ am Tage,</w:t>
      </w:r>
      <w:r>
        <w:br/>
        <w:t>Zu finster ist dir bald die Nacht:</w:t>
      </w:r>
      <w:r>
        <w:br/>
        <w:t>Du siehst nur Böses in der Welt,</w:t>
      </w:r>
      <w:r>
        <w:br/>
        <w:t>Das Gute nicht, das sie enthält.</w:t>
      </w:r>
    </w:p>
    <w:p w14:paraId="4BB37952" w14:textId="77777777" w:rsidR="004F0A81" w:rsidRDefault="004F0A81" w:rsidP="004F0A81">
      <w:pPr>
        <w:pStyle w:val="StandardWeb"/>
      </w:pPr>
      <w:r>
        <w:t>Es regen sich in deinem Herzen</w:t>
      </w:r>
      <w:r>
        <w:br/>
        <w:t>Der Wünsche ungeheure Zahl.</w:t>
      </w:r>
      <w:r>
        <w:br/>
        <w:t>Was du besitzest macht dir Schmerzen,</w:t>
      </w:r>
      <w:r>
        <w:br/>
        <w:t>Was dir Gott nicht gewähret, Qual;</w:t>
      </w:r>
      <w:r>
        <w:br/>
        <w:t xml:space="preserve">Voll Missgunst, Hass, und </w:t>
      </w:r>
      <w:proofErr w:type="spellStart"/>
      <w:r>
        <w:t>bitterm</w:t>
      </w:r>
      <w:proofErr w:type="spellEnd"/>
      <w:r>
        <w:t xml:space="preserve"> Neid</w:t>
      </w:r>
      <w:r>
        <w:br/>
        <w:t>Macht Andrer Glück dir Herzeleid!</w:t>
      </w:r>
    </w:p>
    <w:p w14:paraId="3F421901" w14:textId="77777777" w:rsidR="004F0A81" w:rsidRDefault="004F0A81" w:rsidP="004F0A81">
      <w:pPr>
        <w:pStyle w:val="StandardWeb"/>
      </w:pPr>
      <w:r>
        <w:t>So sehr verkennt der Mensch sein Glücke,</w:t>
      </w:r>
      <w:r>
        <w:br/>
        <w:t>Der je der Tugend Pfad verließ,</w:t>
      </w:r>
      <w:r>
        <w:br/>
        <w:t>Schmäht seines Schöpfers Meisterstücke</w:t>
      </w:r>
      <w:r>
        <w:br/>
        <w:t>Und macht zur Höll‘ ein Paradies:</w:t>
      </w:r>
      <w:r>
        <w:br/>
        <w:t>Denn nur des Herzens Reinigkeit</w:t>
      </w:r>
      <w:r>
        <w:br/>
        <w:t>Gibt Ruhe hier, dort Seligkeit.</w:t>
      </w:r>
    </w:p>
    <w:p w14:paraId="766FA5B9" w14:textId="77777777" w:rsidR="004F0A81" w:rsidRDefault="004F0A81" w:rsidP="004F0A81">
      <w:pPr>
        <w:pStyle w:val="berschrift1"/>
      </w:pPr>
      <w:r>
        <w:lastRenderedPageBreak/>
        <w:t>Herr, zu deinem Mahl der Liebe</w:t>
      </w:r>
    </w:p>
    <w:p w14:paraId="3435B25A" w14:textId="77777777" w:rsidR="004F0A81" w:rsidRDefault="004F0A81" w:rsidP="004F0A81">
      <w:pPr>
        <w:pStyle w:val="StandardWeb"/>
      </w:pPr>
      <w:r>
        <w:t>Herr, zu deinem Mahl der Liebe</w:t>
      </w:r>
      <w:r>
        <w:br/>
        <w:t xml:space="preserve">Kommen wir mit </w:t>
      </w:r>
      <w:proofErr w:type="spellStart"/>
      <w:r>
        <w:t>heiterm</w:t>
      </w:r>
      <w:proofErr w:type="spellEnd"/>
      <w:r>
        <w:t xml:space="preserve"> Geist:</w:t>
      </w:r>
      <w:r>
        <w:br/>
        <w:t>Stärk in uns der Tugend Triebe,</w:t>
      </w:r>
      <w:r>
        <w:br/>
        <w:t>Du, den jeder Weltkreis preist!</w:t>
      </w:r>
      <w:r>
        <w:br/>
        <w:t>Zeuch du selbst uns Himmelan,</w:t>
      </w:r>
      <w:r>
        <w:br/>
      </w:r>
      <w:proofErr w:type="spellStart"/>
      <w:r>
        <w:t>Leit</w:t>
      </w:r>
      <w:proofErr w:type="spellEnd"/>
      <w:r>
        <w:t xml:space="preserve"> uns auf der Tugendbahn,</w:t>
      </w:r>
      <w:r>
        <w:br/>
        <w:t>Die schon hier zum Glücke führet,</w:t>
      </w:r>
      <w:r>
        <w:br/>
        <w:t xml:space="preserve">Und in Wonne sich verlieret. </w:t>
      </w:r>
    </w:p>
    <w:p w14:paraId="0B080230" w14:textId="77777777" w:rsidR="004F0A81" w:rsidRDefault="004F0A81" w:rsidP="004F0A81">
      <w:pPr>
        <w:pStyle w:val="StandardWeb"/>
      </w:pPr>
      <w:r>
        <w:t>Freude folget deinen Lehren,</w:t>
      </w:r>
      <w:r>
        <w:br/>
        <w:t xml:space="preserve">Du </w:t>
      </w:r>
      <w:proofErr w:type="spellStart"/>
      <w:r>
        <w:t>erhabner</w:t>
      </w:r>
      <w:proofErr w:type="spellEnd"/>
      <w:r>
        <w:t xml:space="preserve"> Tugendheld,</w:t>
      </w:r>
      <w:r>
        <w:br/>
        <w:t>Wenn wir sie durch Taten ehren</w:t>
      </w:r>
      <w:r>
        <w:br/>
        <w:t>Hängt der Geist nur mit der Welt,</w:t>
      </w:r>
      <w:r>
        <w:br/>
      </w:r>
      <w:proofErr w:type="spellStart"/>
      <w:r>
        <w:t>So</w:t>
      </w:r>
      <w:proofErr w:type="spellEnd"/>
      <w:r>
        <w:t xml:space="preserve"> berauscht ihn eitle Lust;</w:t>
      </w:r>
      <w:r>
        <w:br/>
        <w:t>Freuden sind ihm unbewusst,</w:t>
      </w:r>
      <w:r>
        <w:br/>
        <w:t xml:space="preserve">Die dein </w:t>
      </w:r>
      <w:proofErr w:type="spellStart"/>
      <w:r>
        <w:t>Tugendfolger</w:t>
      </w:r>
      <w:proofErr w:type="spellEnd"/>
      <w:r>
        <w:t xml:space="preserve"> kennet,</w:t>
      </w:r>
      <w:r>
        <w:br/>
        <w:t xml:space="preserve">Der nie Glück von Tugend trennet. </w:t>
      </w:r>
    </w:p>
    <w:p w14:paraId="4D489699" w14:textId="77777777" w:rsidR="004F0A81" w:rsidRDefault="004F0A81" w:rsidP="004F0A81">
      <w:pPr>
        <w:pStyle w:val="StandardWeb"/>
      </w:pPr>
      <w:r>
        <w:t>O, dann wird dein Mahl der Gnade</w:t>
      </w:r>
      <w:r>
        <w:br/>
        <w:t xml:space="preserve">Seine Seele nicht </w:t>
      </w:r>
      <w:proofErr w:type="spellStart"/>
      <w:r>
        <w:t>erneun</w:t>
      </w:r>
      <w:proofErr w:type="spellEnd"/>
      <w:r>
        <w:t>!</w:t>
      </w:r>
      <w:r>
        <w:br/>
        <w:t>Er wird auf dem Sündenpfade</w:t>
      </w:r>
      <w:r>
        <w:br/>
        <w:t xml:space="preserve">Frech sich seiner Lüste </w:t>
      </w:r>
      <w:proofErr w:type="spellStart"/>
      <w:r>
        <w:t>freun</w:t>
      </w:r>
      <w:proofErr w:type="spellEnd"/>
      <w:r>
        <w:t>.</w:t>
      </w:r>
      <w:r>
        <w:br/>
        <w:t>Irrend sieht er auf dein Blut</w:t>
      </w:r>
      <w:r>
        <w:br/>
        <w:t xml:space="preserve">Hin, als auf ein </w:t>
      </w:r>
      <w:proofErr w:type="spellStart"/>
      <w:r>
        <w:t>Lösegut</w:t>
      </w:r>
      <w:proofErr w:type="spellEnd"/>
      <w:r>
        <w:t>;</w:t>
      </w:r>
      <w:r>
        <w:br/>
        <w:t>Und vermeint für alle Sünden</w:t>
      </w:r>
      <w:r>
        <w:br/>
      </w:r>
      <w:proofErr w:type="spellStart"/>
      <w:r>
        <w:t>Einen</w:t>
      </w:r>
      <w:proofErr w:type="spellEnd"/>
      <w:r>
        <w:t xml:space="preserve"> Freibrief da zu finden. </w:t>
      </w:r>
    </w:p>
    <w:p w14:paraId="74C63708" w14:textId="77777777" w:rsidR="004F0A81" w:rsidRDefault="004F0A81" w:rsidP="004F0A81">
      <w:pPr>
        <w:pStyle w:val="StandardWeb"/>
      </w:pPr>
      <w:r>
        <w:t>Gott, du Urquell aller Wesen,</w:t>
      </w:r>
      <w:r>
        <w:br/>
        <w:t>Lass durch unsers Heilands Tod</w:t>
      </w:r>
      <w:r>
        <w:br/>
        <w:t>Von der Sünde uns genesen,</w:t>
      </w:r>
      <w:r>
        <w:br/>
        <w:t>Die uns zu verderben droht.</w:t>
      </w:r>
      <w:r>
        <w:br/>
        <w:t>Keiner denk im süßen Wahn,</w:t>
      </w:r>
      <w:r>
        <w:br/>
        <w:t>„Er hat genug für uns getan!“</w:t>
      </w:r>
      <w:r>
        <w:br/>
        <w:t>Nein, wir müssen uns bestreben</w:t>
      </w:r>
      <w:r>
        <w:br/>
        <w:t>Seinem Beispiel nachzuleben.</w:t>
      </w:r>
    </w:p>
    <w:p w14:paraId="733A2ABC" w14:textId="77777777" w:rsidR="004F0A81" w:rsidRDefault="004F0A81" w:rsidP="004F0A81">
      <w:pPr>
        <w:pStyle w:val="StandardWeb"/>
      </w:pPr>
      <w:r>
        <w:t>Hier bei diesem Liebesmahle</w:t>
      </w:r>
      <w:r>
        <w:br/>
        <w:t>Wird der Bund mit Gott erneut,</w:t>
      </w:r>
      <w:r>
        <w:br/>
        <w:t>Und so sei im Pilgertale</w:t>
      </w:r>
      <w:r>
        <w:br/>
        <w:t>Ihm der Geist schon gang geweiht.</w:t>
      </w:r>
      <w:r>
        <w:br/>
        <w:t>Dann wird echter Christussinn</w:t>
      </w:r>
      <w:r>
        <w:br/>
        <w:t>Uns von allem Eitlen, hin</w:t>
      </w:r>
      <w:r>
        <w:br/>
        <w:t>Zu der Tugend Freud‘ erheben,</w:t>
      </w:r>
      <w:r>
        <w:br/>
        <w:t xml:space="preserve">Und des Himmels Wonne geben. </w:t>
      </w:r>
    </w:p>
    <w:p w14:paraId="78938F9A" w14:textId="77777777" w:rsidR="004F0A81" w:rsidRDefault="004F0A81" w:rsidP="004F0A81">
      <w:pPr>
        <w:pStyle w:val="berschrift1"/>
      </w:pPr>
      <w:r>
        <w:t xml:space="preserve">Ich blick in das </w:t>
      </w:r>
      <w:proofErr w:type="spellStart"/>
      <w:r>
        <w:t>vergangne</w:t>
      </w:r>
      <w:proofErr w:type="spellEnd"/>
      <w:r>
        <w:t xml:space="preserve"> Jahr</w:t>
      </w:r>
    </w:p>
    <w:p w14:paraId="4FF911A3" w14:textId="77777777" w:rsidR="004F0A81" w:rsidRDefault="004F0A81" w:rsidP="004F0A81">
      <w:pPr>
        <w:pStyle w:val="StandardWeb"/>
      </w:pPr>
      <w:r>
        <w:lastRenderedPageBreak/>
        <w:t xml:space="preserve">Ich blick in das </w:t>
      </w:r>
      <w:proofErr w:type="spellStart"/>
      <w:r>
        <w:t>vergangne</w:t>
      </w:r>
      <w:proofErr w:type="spellEnd"/>
      <w:r>
        <w:t xml:space="preserve"> Jahr</w:t>
      </w:r>
      <w:r>
        <w:br/>
        <w:t>Mit dankerfülltem Herzen;</w:t>
      </w:r>
      <w:r>
        <w:br/>
        <w:t>Du warst mein Retter in Gefahr,</w:t>
      </w:r>
      <w:r>
        <w:br/>
        <w:t>Mein Fels, mein Trost in Schmerzen:</w:t>
      </w:r>
      <w:r>
        <w:br/>
        <w:t>Herr! meine Seel erhebet dich!</w:t>
      </w:r>
      <w:r>
        <w:br/>
        <w:t>Wach auch mit Vaterhuld für mich</w:t>
      </w:r>
      <w:r>
        <w:br/>
        <w:t>In diesem neuen Jahre!</w:t>
      </w:r>
    </w:p>
    <w:p w14:paraId="21267C73" w14:textId="77777777" w:rsidR="004F0A81" w:rsidRDefault="004F0A81" w:rsidP="004F0A81">
      <w:pPr>
        <w:pStyle w:val="StandardWeb"/>
      </w:pPr>
      <w:r>
        <w:t>Lass es ein Jahr des Segens sein</w:t>
      </w:r>
      <w:r>
        <w:br/>
        <w:t xml:space="preserve">So, wie’s dein Rat </w:t>
      </w:r>
      <w:proofErr w:type="spellStart"/>
      <w:r>
        <w:t>ersiehet</w:t>
      </w:r>
      <w:proofErr w:type="spellEnd"/>
      <w:r>
        <w:t>;</w:t>
      </w:r>
      <w:r>
        <w:br/>
        <w:t xml:space="preserve">Doch lass mich ja kein Glück </w:t>
      </w:r>
      <w:proofErr w:type="spellStart"/>
      <w:r>
        <w:t>erfreun</w:t>
      </w:r>
      <w:proofErr w:type="spellEnd"/>
      <w:r>
        <w:t>,</w:t>
      </w:r>
      <w:r>
        <w:br/>
        <w:t>Das dir mein Herz entziehet!</w:t>
      </w:r>
      <w:r>
        <w:br/>
        <w:t>Das Glück allein, Herr. schenke mir,</w:t>
      </w:r>
      <w:r>
        <w:br/>
        <w:t>Dass ich in diesem Jahre dir</w:t>
      </w:r>
      <w:r>
        <w:br/>
        <w:t>Gefällig leben möge!</w:t>
      </w:r>
    </w:p>
    <w:p w14:paraId="5C810046" w14:textId="77777777" w:rsidR="004F0A81" w:rsidRDefault="004F0A81" w:rsidP="004F0A81">
      <w:pPr>
        <w:pStyle w:val="StandardWeb"/>
      </w:pPr>
      <w:r>
        <w:t>Hält deine Weisheit es für gut</w:t>
      </w:r>
      <w:r>
        <w:br/>
        <w:t>Mir Leiden aufzulegen,</w:t>
      </w:r>
      <w:r>
        <w:br/>
      </w:r>
      <w:proofErr w:type="spellStart"/>
      <w:r>
        <w:t>So</w:t>
      </w:r>
      <w:proofErr w:type="spellEnd"/>
      <w:r>
        <w:t xml:space="preserve"> gib der Seele frischen Mut.</w:t>
      </w:r>
      <w:r>
        <w:br/>
        <w:t>Geduld und auch Vermögen,</w:t>
      </w:r>
      <w:r>
        <w:br/>
        <w:t>Dass ich mein Kreuz mit Freudigkeit</w:t>
      </w:r>
      <w:r>
        <w:br/>
        <w:t>Auf mich zu nehmen sei bereit,</w:t>
      </w:r>
      <w:r>
        <w:br/>
        <w:t>Und meinem Heiland folge!</w:t>
      </w:r>
    </w:p>
    <w:p w14:paraId="5BF4559E" w14:textId="77777777" w:rsidR="004F0A81" w:rsidRDefault="004F0A81" w:rsidP="004F0A81">
      <w:pPr>
        <w:pStyle w:val="StandardWeb"/>
      </w:pPr>
      <w:r>
        <w:t>So leite mich denn dieses Jahr</w:t>
      </w:r>
      <w:r>
        <w:br/>
        <w:t>Nach deiner Huld, mein Vater!</w:t>
      </w:r>
      <w:r>
        <w:br/>
        <w:t>Und führest du mich in Gefahr,</w:t>
      </w:r>
      <w:r>
        <w:br/>
        <w:t>So sei auch mein Berater!</w:t>
      </w:r>
      <w:r>
        <w:br/>
        <w:t>Um Erdengüter bitt‘ ich nicht:</w:t>
      </w:r>
      <w:r>
        <w:br/>
        <w:t>Nur gib mir Lust zu jeder Pflicht,</w:t>
      </w:r>
      <w:r>
        <w:br/>
        <w:t>Und Kraft zu jeder Tugend!</w:t>
      </w:r>
    </w:p>
    <w:p w14:paraId="0DDBA01D" w14:textId="77777777" w:rsidR="00176F24" w:rsidRDefault="00176F24" w:rsidP="00176F24">
      <w:pPr>
        <w:pStyle w:val="berschrift1"/>
      </w:pPr>
      <w:r>
        <w:t>Ich hoff auf Gott mit festem Mut</w:t>
      </w:r>
    </w:p>
    <w:p w14:paraId="3D9A3B99" w14:textId="77777777" w:rsidR="00176F24" w:rsidRDefault="00176F24" w:rsidP="00176F24">
      <w:pPr>
        <w:pStyle w:val="StandardWeb"/>
      </w:pPr>
      <w:r>
        <w:t>Ich hoff auf Gott mit festem Mut</w:t>
      </w:r>
      <w:r>
        <w:br/>
        <w:t>Er wird mir Hilfe geben.</w:t>
      </w:r>
      <w:r>
        <w:br/>
        <w:t>Wie Gott mich führt, so ist es gut,</w:t>
      </w:r>
      <w:r>
        <w:br/>
        <w:t>Sein ist mein ganzes Leben.</w:t>
      </w:r>
      <w:r>
        <w:br/>
        <w:t>Schickt er mir Leidensstunden zu,</w:t>
      </w:r>
      <w:r>
        <w:br/>
      </w:r>
      <w:proofErr w:type="spellStart"/>
      <w:r>
        <w:t>So</w:t>
      </w:r>
      <w:proofErr w:type="spellEnd"/>
      <w:r>
        <w:t xml:space="preserve"> schafft er mir auch Trost und Ruh</w:t>
      </w:r>
      <w:r>
        <w:br/>
        <w:t>Und hilft mir überwinden.</w:t>
      </w:r>
    </w:p>
    <w:p w14:paraId="60ED25DC" w14:textId="77777777" w:rsidR="00176F24" w:rsidRDefault="00176F24" w:rsidP="00176F24">
      <w:pPr>
        <w:pStyle w:val="StandardWeb"/>
      </w:pPr>
      <w:r>
        <w:t>Zwar wird es meiner Seele schwer</w:t>
      </w:r>
      <w:r>
        <w:br/>
        <w:t>Wenn Leiden mich ergreifen.</w:t>
      </w:r>
      <w:r>
        <w:br/>
        <w:t>Oft ist mein Herz am Troste leer,</w:t>
      </w:r>
      <w:r>
        <w:br/>
      </w:r>
      <w:proofErr w:type="spellStart"/>
      <w:r>
        <w:t>Wenn</w:t>
      </w:r>
      <w:proofErr w:type="spellEnd"/>
      <w:r>
        <w:t xml:space="preserve"> sie zu stark sich häufen.</w:t>
      </w:r>
      <w:r>
        <w:br/>
        <w:t>Doch seufz‘ ich Gott zu dir hinauf,</w:t>
      </w:r>
      <w:r>
        <w:br/>
        <w:t>Dann richtest du mich wieder auf</w:t>
      </w:r>
      <w:r>
        <w:br/>
        <w:t>Du Tröster meiner Seele!</w:t>
      </w:r>
    </w:p>
    <w:p w14:paraId="04D25B7E" w14:textId="77777777" w:rsidR="00176F24" w:rsidRDefault="00176F24" w:rsidP="00176F24">
      <w:pPr>
        <w:pStyle w:val="StandardWeb"/>
      </w:pPr>
      <w:r>
        <w:lastRenderedPageBreak/>
        <w:t>Verlassen hab ich mich auf dich</w:t>
      </w:r>
      <w:r>
        <w:br/>
        <w:t>Seit frühsten Jugendtagen;</w:t>
      </w:r>
      <w:r>
        <w:br/>
        <w:t>Du treuster Gott, wirst ferner mich</w:t>
      </w:r>
      <w:r>
        <w:br/>
        <w:t>Auf Vater-Armen tragen.</w:t>
      </w:r>
      <w:r>
        <w:br/>
        <w:t>Ich hoff auf Gott, auf Gott allein!</w:t>
      </w:r>
      <w:r>
        <w:br/>
        <w:t>Dies soll mein Trost und Labsal sein</w:t>
      </w:r>
      <w:r>
        <w:br/>
        <w:t>Im Leiden und im Sterben.</w:t>
      </w:r>
    </w:p>
    <w:p w14:paraId="4A8B9631" w14:textId="77777777" w:rsidR="004F0A81" w:rsidRDefault="004F0A81" w:rsidP="004F0A81">
      <w:pPr>
        <w:pStyle w:val="berschrift1"/>
      </w:pPr>
      <w:r>
        <w:t>Ist Gott mein Freund, was kann die Ruh</w:t>
      </w:r>
    </w:p>
    <w:p w14:paraId="680DBD0D" w14:textId="77777777" w:rsidR="004F0A81" w:rsidRDefault="004F0A81" w:rsidP="004F0A81">
      <w:pPr>
        <w:pStyle w:val="StandardWeb"/>
      </w:pPr>
      <w:r>
        <w:t>Ist Gott mein Freund, was kann die Ruh</w:t>
      </w:r>
      <w:r>
        <w:br/>
        <w:t>In meiner Seele stören?</w:t>
      </w:r>
      <w:r>
        <w:br/>
        <w:t>Lässt es auch seine Weisheit zu,</w:t>
      </w:r>
      <w:r>
        <w:br/>
        <w:t>Dass Leiden sich empören:</w:t>
      </w:r>
      <w:r>
        <w:br/>
        <w:t>Er wählt für mich</w:t>
      </w:r>
      <w:r>
        <w:br/>
        <w:t>Stets väterlich,</w:t>
      </w:r>
      <w:r>
        <w:br/>
        <w:t>Es sei Schmerz oder Freude;</w:t>
      </w:r>
      <w:r>
        <w:br/>
        <w:t>Ihm dankt mein Herz für beide.</w:t>
      </w:r>
    </w:p>
    <w:p w14:paraId="721A8119" w14:textId="77777777" w:rsidR="004F0A81" w:rsidRDefault="004F0A81" w:rsidP="004F0A81">
      <w:pPr>
        <w:pStyle w:val="StandardWeb"/>
      </w:pPr>
      <w:r>
        <w:t>Beugt Unglück, Krankheit oder Schmerz</w:t>
      </w:r>
      <w:r>
        <w:br/>
        <w:t>Den Geist und Körper nieder,</w:t>
      </w:r>
      <w:r>
        <w:br/>
        <w:t>Dann fleht zu ihm mein mattes Herz,</w:t>
      </w:r>
      <w:r>
        <w:br/>
        <w:t>Und er erhebt mich wieder.</w:t>
      </w:r>
      <w:r>
        <w:br/>
        <w:t>Er stärket mich</w:t>
      </w:r>
      <w:r>
        <w:br/>
        <w:t>Wenn Leiden sich,</w:t>
      </w:r>
      <w:r>
        <w:br/>
        <w:t>Wie Wolken, um mich türmen,</w:t>
      </w:r>
      <w:r>
        <w:br/>
        <w:t>Und eilt mich zu beschirmen.</w:t>
      </w:r>
    </w:p>
    <w:p w14:paraId="7DD79311" w14:textId="77777777" w:rsidR="004F0A81" w:rsidRDefault="004F0A81" w:rsidP="004F0A81">
      <w:pPr>
        <w:pStyle w:val="StandardWeb"/>
      </w:pPr>
      <w:r>
        <w:t>Entriss‘ er mir mein irdisch Glück,</w:t>
      </w:r>
      <w:r>
        <w:br/>
        <w:t>Freund, Güter, Leib und Leben:</w:t>
      </w:r>
      <w:r>
        <w:br/>
        <w:t xml:space="preserve">Er gab es mir, er </w:t>
      </w:r>
      <w:proofErr w:type="spellStart"/>
      <w:r>
        <w:t>nehm’s</w:t>
      </w:r>
      <w:proofErr w:type="spellEnd"/>
      <w:r>
        <w:t xml:space="preserve"> zurück,</w:t>
      </w:r>
      <w:r>
        <w:br/>
        <w:t>und Preis sei ihm gegeben!</w:t>
      </w:r>
      <w:r>
        <w:br/>
        <w:t>Die Tränensaat,</w:t>
      </w:r>
      <w:r>
        <w:br/>
        <w:t xml:space="preserve">Die früh und </w:t>
      </w:r>
      <w:proofErr w:type="spellStart"/>
      <w:r>
        <w:t>spat</w:t>
      </w:r>
      <w:proofErr w:type="spellEnd"/>
      <w:r>
        <w:br/>
        <w:t>Ich ausgesät auf Erden,</w:t>
      </w:r>
      <w:r>
        <w:br/>
        <w:t xml:space="preserve">Soll Himmelsernte werden. </w:t>
      </w:r>
    </w:p>
    <w:p w14:paraId="5082FD4B" w14:textId="77777777" w:rsidR="004F0A81" w:rsidRDefault="004F0A81" w:rsidP="004F0A81">
      <w:pPr>
        <w:pStyle w:val="berschrift1"/>
      </w:pPr>
      <w:r>
        <w:t>Mein treuer Gott, du schenktest mir</w:t>
      </w:r>
    </w:p>
    <w:p w14:paraId="4C3C12BE" w14:textId="77777777" w:rsidR="004F0A81" w:rsidRDefault="004F0A81" w:rsidP="004F0A81">
      <w:pPr>
        <w:pStyle w:val="StandardWeb"/>
      </w:pPr>
      <w:r>
        <w:t>Mein treuer Gott, du schenktest mir</w:t>
      </w:r>
      <w:r>
        <w:br/>
        <w:t>Ein Herz voll Bruderliebe;</w:t>
      </w:r>
      <w:r>
        <w:br/>
        <w:t>Gib dass die selige Begier</w:t>
      </w:r>
      <w:r>
        <w:br/>
        <w:t>Ich auch durch Taten übe!</w:t>
      </w:r>
      <w:r>
        <w:br/>
        <w:t>Dass ich, so viel ich immer kann,</w:t>
      </w:r>
      <w:r>
        <w:br/>
        <w:t>Des Jammers Last bei jedermann</w:t>
      </w:r>
      <w:r>
        <w:br/>
        <w:t xml:space="preserve">Durch Trost und Hilfe minder. </w:t>
      </w:r>
    </w:p>
    <w:p w14:paraId="37A7DD76" w14:textId="77777777" w:rsidR="004F0A81" w:rsidRDefault="004F0A81" w:rsidP="004F0A81">
      <w:pPr>
        <w:pStyle w:val="StandardWeb"/>
      </w:pPr>
      <w:r>
        <w:t>Die Hand sei offen wie mein Herz,</w:t>
      </w:r>
      <w:r>
        <w:br/>
        <w:t>Mildtätig auszuteilen,</w:t>
      </w:r>
      <w:r>
        <w:br/>
        <w:t>Und fremdes Leid und fremden Schmerz</w:t>
      </w:r>
      <w:r>
        <w:br/>
      </w:r>
      <w:r>
        <w:lastRenderedPageBreak/>
        <w:t>Zu lindern und zu heilen;</w:t>
      </w:r>
      <w:r>
        <w:br/>
        <w:t>Dass hilflos keiner von mir geh,</w:t>
      </w:r>
      <w:r>
        <w:br/>
        <w:t>Und keiner Seele tiefes Weh</w:t>
      </w:r>
      <w:r>
        <w:br/>
        <w:t>Durch mich erschweret werde.</w:t>
      </w:r>
    </w:p>
    <w:p w14:paraId="3DE7DAEC" w14:textId="77777777" w:rsidR="004F0A81" w:rsidRDefault="004F0A81" w:rsidP="004F0A81">
      <w:pPr>
        <w:pStyle w:val="StandardWeb"/>
      </w:pPr>
      <w:r>
        <w:t>Lass mich dem Freunde nicht allein</w:t>
      </w:r>
      <w:r>
        <w:br/>
        <w:t>Gern meine Dienste weihen:</w:t>
      </w:r>
      <w:r>
        <w:br/>
        <w:t>Süß müsse stets die Pflicht mir sein</w:t>
      </w:r>
      <w:r>
        <w:br/>
        <w:t>Auch Feinde zu erfreuen.</w:t>
      </w:r>
      <w:r>
        <w:br/>
        <w:t>Lass mich durch Sanftmut und Geduld,</w:t>
      </w:r>
      <w:r>
        <w:br/>
        <w:t>Durch Bruderlieb‘ und Menschenhuld,</w:t>
      </w:r>
      <w:r>
        <w:br/>
        <w:t>Gott, dein Gebot erfüllen!</w:t>
      </w:r>
    </w:p>
    <w:p w14:paraId="062AA9CC" w14:textId="77777777" w:rsidR="004F0A81" w:rsidRDefault="004F0A81" w:rsidP="004F0A81">
      <w:pPr>
        <w:pStyle w:val="berschrift1"/>
      </w:pPr>
      <w:r>
        <w:t>Mit welchem Dank, Gott, soll dich mein Herz erheben?</w:t>
      </w:r>
    </w:p>
    <w:p w14:paraId="2DC09E99" w14:textId="77777777" w:rsidR="004F0A81" w:rsidRDefault="004F0A81" w:rsidP="004F0A81">
      <w:pPr>
        <w:pStyle w:val="StandardWeb"/>
      </w:pPr>
      <w:r>
        <w:t>Mit welchem Dank, Gott, soll dich mein Herz erheben?</w:t>
      </w:r>
      <w:r>
        <w:br/>
        <w:t>Nur deine Vaterhuld erhielt mich bei dem Leben.</w:t>
      </w:r>
      <w:r>
        <w:br/>
        <w:t xml:space="preserve">Du </w:t>
      </w:r>
      <w:proofErr w:type="spellStart"/>
      <w:r>
        <w:t>stand’st</w:t>
      </w:r>
      <w:proofErr w:type="spellEnd"/>
      <w:r>
        <w:t xml:space="preserve"> mit deiner Kraft mir in der Schwachheit bei,</w:t>
      </w:r>
      <w:r>
        <w:br/>
        <w:t>Und von Gefahr und Schmerz bin ich nun wieder frei.</w:t>
      </w:r>
    </w:p>
    <w:p w14:paraId="519122DB" w14:textId="77777777" w:rsidR="004F0A81" w:rsidRDefault="004F0A81" w:rsidP="004F0A81">
      <w:pPr>
        <w:pStyle w:val="StandardWeb"/>
      </w:pPr>
      <w:r>
        <w:t>Dem Tode war ich nah: Schon sah ich für mein Leben,</w:t>
      </w:r>
      <w:r>
        <w:br/>
        <w:t>Um meine Lagerstatt, Verwandt‘ und Freunde beben</w:t>
      </w:r>
      <w:r>
        <w:br/>
        <w:t>Allein ich bebte nicht, mich schreckte nicht das Grab,</w:t>
      </w:r>
      <w:r>
        <w:br/>
        <w:t>Gestärkt durch deinen Geist sah ich getrost hinab.</w:t>
      </w:r>
    </w:p>
    <w:p w14:paraId="47F30C24" w14:textId="77777777" w:rsidR="004F0A81" w:rsidRDefault="004F0A81" w:rsidP="004F0A81">
      <w:pPr>
        <w:pStyle w:val="StandardWeb"/>
      </w:pPr>
      <w:r>
        <w:t>Ich sah des Todes Tal zwar finster vor mir liegen,</w:t>
      </w:r>
      <w:r>
        <w:br/>
        <w:t>Doch lichtvoll, hinter ihm, ein Himmlisches Vergnügen:</w:t>
      </w:r>
      <w:r>
        <w:br/>
        <w:t>Der sieche Körper fand dort Ruh und Sicherheit,</w:t>
      </w:r>
      <w:r>
        <w:br/>
        <w:t>Und meine Seele hier Glück und Unsterblichkeit.</w:t>
      </w:r>
    </w:p>
    <w:p w14:paraId="5225A016" w14:textId="77777777" w:rsidR="004F0A81" w:rsidRDefault="004F0A81" w:rsidP="004F0A81">
      <w:pPr>
        <w:pStyle w:val="StandardWeb"/>
      </w:pPr>
      <w:r>
        <w:t xml:space="preserve">Indessen stärktest du die </w:t>
      </w:r>
      <w:proofErr w:type="spellStart"/>
      <w:r>
        <w:t>halberstorbnen</w:t>
      </w:r>
      <w:proofErr w:type="spellEnd"/>
      <w:r>
        <w:t xml:space="preserve"> Glieder;</w:t>
      </w:r>
      <w:r>
        <w:br/>
        <w:t>Dem Geiste gabst du Mut, den Nerven Kräfte wieder,</w:t>
      </w:r>
      <w:r>
        <w:br/>
        <w:t>Und so, so gibst du mich den Meinigen zurück,</w:t>
      </w:r>
      <w:r>
        <w:br/>
        <w:t>Und dafür dank‘ ich dir: denn Leben ist auch Glück.</w:t>
      </w:r>
    </w:p>
    <w:p w14:paraId="087B5220" w14:textId="77777777" w:rsidR="004F0A81" w:rsidRDefault="004F0A81" w:rsidP="004F0A81">
      <w:pPr>
        <w:pStyle w:val="StandardWeb"/>
      </w:pPr>
      <w:r>
        <w:t>Nun, durch dies Leben selbst will ich den Dank beweisen,</w:t>
      </w:r>
      <w:r>
        <w:br/>
        <w:t>Mit meinem Geiste, dich in diesem Leben preisen,</w:t>
      </w:r>
      <w:r>
        <w:br/>
        <w:t xml:space="preserve">Dir jeden Augenblick von meinen Tagen </w:t>
      </w:r>
      <w:proofErr w:type="spellStart"/>
      <w:r>
        <w:t>weihn</w:t>
      </w:r>
      <w:proofErr w:type="spellEnd"/>
      <w:r>
        <w:t>,</w:t>
      </w:r>
      <w:r>
        <w:br/>
        <w:t xml:space="preserve">Um ewig einst bei dir des Lebens wert zu sein. </w:t>
      </w:r>
    </w:p>
    <w:p w14:paraId="19E69CD5" w14:textId="77777777" w:rsidR="00176F24" w:rsidRDefault="00176F24" w:rsidP="00176F24">
      <w:pPr>
        <w:pStyle w:val="berschrift1"/>
      </w:pPr>
      <w:r>
        <w:t>Mitten unter deinen Schmerzen</w:t>
      </w:r>
    </w:p>
    <w:p w14:paraId="3F1B6920" w14:textId="77777777" w:rsidR="00176F24" w:rsidRDefault="00176F24" w:rsidP="00176F24">
      <w:pPr>
        <w:pStyle w:val="StandardWeb"/>
      </w:pPr>
      <w:r>
        <w:t>Mitten unter deinen Schmerzen</w:t>
      </w:r>
      <w:r>
        <w:br/>
        <w:t>Sieht dein holder Blick herab,</w:t>
      </w:r>
      <w:r>
        <w:br/>
        <w:t>Auf den Freund, der deinem Herzen,</w:t>
      </w:r>
      <w:r>
        <w:br/>
        <w:t>Jesu, neues Leiden gab.</w:t>
      </w:r>
      <w:r>
        <w:br/>
        <w:t>Da noch zeigt sich dein Gemüte</w:t>
      </w:r>
      <w:r>
        <w:br/>
        <w:t>Reich an göttlich großer Güte;</w:t>
      </w:r>
      <w:r>
        <w:br/>
        <w:t>Es vergisst den eignen Schmerz,</w:t>
      </w:r>
      <w:r>
        <w:br/>
        <w:t xml:space="preserve">für den Freund sorgt nur dein Herz. </w:t>
      </w:r>
    </w:p>
    <w:p w14:paraId="199CD0FC" w14:textId="77777777" w:rsidR="00176F24" w:rsidRDefault="00176F24" w:rsidP="00176F24">
      <w:pPr>
        <w:pStyle w:val="StandardWeb"/>
      </w:pPr>
      <w:r>
        <w:lastRenderedPageBreak/>
        <w:t>Ihn vom Falle zu erheben</w:t>
      </w:r>
      <w:r>
        <w:br/>
        <w:t>Blickst du ihn voll Mitleid an.</w:t>
      </w:r>
      <w:r>
        <w:br/>
        <w:t>Dein Blick sagt: „Es ist vergeben,</w:t>
      </w:r>
      <w:r>
        <w:br/>
        <w:t>Sei an Mut und Treu ein Mann,</w:t>
      </w:r>
      <w:r>
        <w:br/>
        <w:t>Und zu deines Meisters Ehre</w:t>
      </w:r>
      <w:r>
        <w:br/>
        <w:t>Gib durch deinen Fall die Lehre</w:t>
      </w:r>
      <w:r>
        <w:br/>
        <w:t>Dass auch selbst der Starke irrt,</w:t>
      </w:r>
      <w:r>
        <w:br/>
      </w:r>
      <w:proofErr w:type="spellStart"/>
      <w:r>
        <w:t>Wenn</w:t>
      </w:r>
      <w:proofErr w:type="spellEnd"/>
      <w:r>
        <w:t xml:space="preserve"> er zu vermessen wird.“</w:t>
      </w:r>
    </w:p>
    <w:p w14:paraId="300A1DA7" w14:textId="77777777" w:rsidR="00176F24" w:rsidRDefault="00176F24" w:rsidP="00176F24">
      <w:pPr>
        <w:pStyle w:val="StandardWeb"/>
      </w:pPr>
      <w:r>
        <w:t>O was fühlt dein Freund für Leiden</w:t>
      </w:r>
      <w:r>
        <w:br/>
        <w:t>Bei dem liebevollen Blick!</w:t>
      </w:r>
      <w:r>
        <w:br/>
        <w:t>Sonst erfüllt er ihn mit Freuden,</w:t>
      </w:r>
      <w:r>
        <w:br/>
        <w:t>Doch nun lässt er Schmerz zurück;</w:t>
      </w:r>
      <w:r>
        <w:br/>
        <w:t>Jammert, dass er ihn beleidigt,</w:t>
      </w:r>
      <w:r>
        <w:br/>
        <w:t>Dessen Huld ihn selbst verteidigt,</w:t>
      </w:r>
      <w:r>
        <w:br/>
        <w:t>Dem er treu zu sein verhieß,</w:t>
      </w:r>
      <w:r>
        <w:br/>
      </w:r>
      <w:proofErr w:type="spellStart"/>
      <w:r>
        <w:t>Wenn</w:t>
      </w:r>
      <w:proofErr w:type="spellEnd"/>
      <w:r>
        <w:t xml:space="preserve"> ihn alle Welt verließ. </w:t>
      </w:r>
    </w:p>
    <w:p w14:paraId="0F205BCC" w14:textId="77777777" w:rsidR="00176F24" w:rsidRDefault="00176F24" w:rsidP="00176F24">
      <w:pPr>
        <w:pStyle w:val="StandardWeb"/>
      </w:pPr>
      <w:r>
        <w:t>Tränen bittrer Reue fließen</w:t>
      </w:r>
      <w:r>
        <w:br/>
        <w:t>Nun von seinem Angesicht:</w:t>
      </w:r>
      <w:r>
        <w:br/>
        <w:t>Und sie schämt sich zu vergießen</w:t>
      </w:r>
      <w:r>
        <w:br/>
        <w:t>Der gerührte Jünger nicht.</w:t>
      </w:r>
      <w:r>
        <w:br/>
        <w:t>Er enteilet dem Getümmel,</w:t>
      </w:r>
      <w:r>
        <w:br/>
        <w:t>Flehet brünstig zu dem Himmel,</w:t>
      </w:r>
      <w:r>
        <w:br/>
        <w:t>Dass Gott ihm die Schuld verzeih,</w:t>
      </w:r>
      <w:r>
        <w:br/>
        <w:t xml:space="preserve">Und im Schwachen mächtig sei! </w:t>
      </w:r>
    </w:p>
    <w:p w14:paraId="676E6990" w14:textId="77777777" w:rsidR="00176F24" w:rsidRDefault="00176F24" w:rsidP="00176F24">
      <w:pPr>
        <w:pStyle w:val="StandardWeb"/>
      </w:pPr>
      <w:r>
        <w:t>Deinem Freunde bin ich ähnlich,</w:t>
      </w:r>
      <w:r>
        <w:br/>
        <w:t>Ach erbarm auch meiner dich!</w:t>
      </w:r>
      <w:r>
        <w:br/>
        <w:t>Sieh‘, ich fleh zu dir so sehnliche,</w:t>
      </w:r>
      <w:r>
        <w:br/>
        <w:t>Stärke, leite, bessre mich!</w:t>
      </w:r>
      <w:r>
        <w:br/>
        <w:t>Stets auf deinem Pfad zu wandeln,</w:t>
      </w:r>
      <w:r>
        <w:br/>
        <w:t>Liebevoll wie du zu handeln,</w:t>
      </w:r>
      <w:r>
        <w:br/>
        <w:t>Bis im Tod dir treu zu sein,</w:t>
      </w:r>
      <w:r>
        <w:br/>
        <w:t>Dies sei meine Lust allein!</w:t>
      </w:r>
    </w:p>
    <w:p w14:paraId="17A6EEF1" w14:textId="77777777" w:rsidR="004F0A81" w:rsidRDefault="004F0A81" w:rsidP="004F0A81">
      <w:pPr>
        <w:pStyle w:val="berschrift1"/>
      </w:pPr>
      <w:r>
        <w:t>Nach einer schmerzensvollen Nacht</w:t>
      </w:r>
    </w:p>
    <w:p w14:paraId="7A2952B6" w14:textId="77777777" w:rsidR="004F0A81" w:rsidRDefault="004F0A81" w:rsidP="004F0A81">
      <w:pPr>
        <w:pStyle w:val="StandardWeb"/>
      </w:pPr>
      <w:r>
        <w:t>Nach einer schmerzensvollen Nacht</w:t>
      </w:r>
      <w:r>
        <w:br/>
      </w:r>
      <w:proofErr w:type="spellStart"/>
      <w:r>
        <w:t>Seh</w:t>
      </w:r>
      <w:proofErr w:type="spellEnd"/>
      <w:r>
        <w:t>‘ ich den Morgen wieder.</w:t>
      </w:r>
      <w:r>
        <w:br/>
        <w:t>Dein Auge, Gott, hat mich bewacht;</w:t>
      </w:r>
      <w:r>
        <w:br/>
        <w:t>Dich preisen meine Lieder:</w:t>
      </w:r>
      <w:r>
        <w:br/>
        <w:t>In großer Angst verliehst du mir</w:t>
      </w:r>
      <w:r>
        <w:br/>
        <w:t>Nicht Trost allein, ich danke dir,</w:t>
      </w:r>
      <w:r>
        <w:br/>
        <w:t xml:space="preserve">Mein Gott! auch Seelenstärke. </w:t>
      </w:r>
    </w:p>
    <w:p w14:paraId="1E57150B" w14:textId="77777777" w:rsidR="004F0A81" w:rsidRDefault="004F0A81" w:rsidP="004F0A81">
      <w:pPr>
        <w:pStyle w:val="StandardWeb"/>
      </w:pPr>
      <w:r>
        <w:t>So trag‘ ich gern der Krankheit Schmerz</w:t>
      </w:r>
      <w:r>
        <w:br/>
        <w:t>Und jedes meiner Leiden:</w:t>
      </w:r>
      <w:r>
        <w:br/>
        <w:t>Zu dir erhebe sich mein Herz,</w:t>
      </w:r>
      <w:r>
        <w:br/>
        <w:t>Du Geber wahrer Freuden!</w:t>
      </w:r>
      <w:r>
        <w:br/>
        <w:t>Durch Leiden zogst du mich zu dir,</w:t>
      </w:r>
      <w:r>
        <w:br/>
      </w:r>
      <w:r>
        <w:lastRenderedPageBreak/>
        <w:t>Und nun, mein Vater, bist du mir</w:t>
      </w:r>
      <w:r>
        <w:br/>
        <w:t>Ein Fels, auf den ich baue.</w:t>
      </w:r>
    </w:p>
    <w:p w14:paraId="0DCF0377" w14:textId="77777777" w:rsidR="004F0A81" w:rsidRDefault="004F0A81" w:rsidP="004F0A81">
      <w:pPr>
        <w:pStyle w:val="StandardWeb"/>
      </w:pPr>
      <w:r>
        <w:t>Ich weiß, dass Gott mich nicht verlässt,</w:t>
      </w:r>
      <w:r>
        <w:br/>
      </w:r>
      <w:proofErr w:type="spellStart"/>
      <w:r>
        <w:t>Wenn</w:t>
      </w:r>
      <w:proofErr w:type="spellEnd"/>
      <w:r>
        <w:t xml:space="preserve"> auch der Tod erscheinet,</w:t>
      </w:r>
      <w:r>
        <w:br/>
        <w:t>Ihn hält mein Glaube dann noch fest,</w:t>
      </w:r>
      <w:r>
        <w:br/>
        <w:t>Wenn alles um mich weinet;</w:t>
      </w:r>
      <w:r>
        <w:br/>
        <w:t>Ich bin getrost, wenn, wer mich liebt,</w:t>
      </w:r>
      <w:r>
        <w:br/>
        <w:t>Mein Sterbelager, tief betrübt,</w:t>
      </w:r>
      <w:r>
        <w:br/>
        <w:t>Mit frommen Tränen badet.</w:t>
      </w:r>
    </w:p>
    <w:p w14:paraId="59C4B61C" w14:textId="77777777" w:rsidR="004F0A81" w:rsidRDefault="004F0A81" w:rsidP="004F0A81">
      <w:pPr>
        <w:pStyle w:val="StandardWeb"/>
      </w:pPr>
      <w:r>
        <w:t>Auch sie verlässt mein Vater nicht,</w:t>
      </w:r>
      <w:r>
        <w:br/>
        <w:t>Er stärket ihre Herzen,</w:t>
      </w:r>
      <w:r>
        <w:br/>
        <w:t>Gibt Trost und frohe Zuversicht,</w:t>
      </w:r>
      <w:r>
        <w:br/>
        <w:t>Und mildert ihre Schmerzen;</w:t>
      </w:r>
      <w:r>
        <w:br/>
        <w:t xml:space="preserve">Ja, dir </w:t>
      </w:r>
      <w:proofErr w:type="spellStart"/>
      <w:r>
        <w:t>empfehl</w:t>
      </w:r>
      <w:proofErr w:type="spellEnd"/>
      <w:r>
        <w:t xml:space="preserve"> ich sie, o Herr!</w:t>
      </w:r>
      <w:r>
        <w:br/>
        <w:t>Sei du ihr Schutz, Allgütiger;</w:t>
      </w:r>
      <w:r>
        <w:br/>
        <w:t xml:space="preserve">Dann sind sie wohl versorget. </w:t>
      </w:r>
    </w:p>
    <w:p w14:paraId="6A8B2DC1" w14:textId="77777777" w:rsidR="004F0A81" w:rsidRDefault="004F0A81" w:rsidP="004F0A81">
      <w:pPr>
        <w:pStyle w:val="StandardWeb"/>
      </w:pPr>
      <w:r>
        <w:t>Doch sollten meiner Tage viel</w:t>
      </w:r>
      <w:r>
        <w:br/>
        <w:t>Auf dieser Erden werden,</w:t>
      </w:r>
      <w:r>
        <w:br/>
        <w:t>Wär‘ ich noch fern von meinem Ziel,</w:t>
      </w:r>
      <w:r>
        <w:br/>
        <w:t>Dem Ende der Beschwerden:</w:t>
      </w:r>
      <w:r>
        <w:br/>
        <w:t>So gib mir, Schöpfer, deine Kraft,</w:t>
      </w:r>
      <w:r>
        <w:br/>
        <w:t>Die mir auch Mut im Leiden schafft</w:t>
      </w:r>
      <w:r>
        <w:br/>
        <w:t xml:space="preserve">Und in der Not mich stärket. </w:t>
      </w:r>
    </w:p>
    <w:p w14:paraId="4E383826" w14:textId="77777777" w:rsidR="004F0A81" w:rsidRDefault="004F0A81" w:rsidP="004F0A81">
      <w:pPr>
        <w:pStyle w:val="berschrift1"/>
      </w:pPr>
      <w:r>
        <w:t>Seligste der Lebensstunden</w:t>
      </w:r>
    </w:p>
    <w:p w14:paraId="5DCEF819" w14:textId="77777777" w:rsidR="004F0A81" w:rsidRDefault="004F0A81" w:rsidP="004F0A81">
      <w:pPr>
        <w:pStyle w:val="StandardWeb"/>
      </w:pPr>
      <w:r>
        <w:t>Seligste der Lebensstunden,</w:t>
      </w:r>
      <w:r>
        <w:br/>
        <w:t>Wenn mein Geist empor zu Gott</w:t>
      </w:r>
      <w:r>
        <w:br/>
        <w:t>Sich im kühnsten Fluge schwingt!</w:t>
      </w:r>
      <w:r>
        <w:br/>
        <w:t>Und mir dann im kleinsten Staube,</w:t>
      </w:r>
      <w:r>
        <w:br/>
        <w:t>Wie durch Sonn‘ und Sternenglanz,</w:t>
      </w:r>
      <w:r>
        <w:br/>
      </w:r>
      <w:proofErr w:type="spellStart"/>
      <w:r>
        <w:t>Ew’ge</w:t>
      </w:r>
      <w:proofErr w:type="spellEnd"/>
      <w:r>
        <w:t xml:space="preserve"> Liebe sichtbar wird.</w:t>
      </w:r>
    </w:p>
    <w:p w14:paraId="6810BF4E" w14:textId="77777777" w:rsidR="004F0A81" w:rsidRDefault="004F0A81" w:rsidP="004F0A81">
      <w:pPr>
        <w:pStyle w:val="StandardWeb"/>
      </w:pPr>
      <w:r>
        <w:t>Schmückte sie nicht unsre Fluten?</w:t>
      </w:r>
      <w:r>
        <w:br/>
        <w:t>Schmückte sie den Himmel nicht</w:t>
      </w:r>
      <w:r>
        <w:br/>
      </w:r>
      <w:proofErr w:type="spellStart"/>
      <w:r>
        <w:t>Mit</w:t>
      </w:r>
      <w:proofErr w:type="spellEnd"/>
      <w:r>
        <w:t xml:space="preserve"> der höchsten Schönheit Reiz?</w:t>
      </w:r>
      <w:r>
        <w:br/>
        <w:t>Sind auf der Geschöpfe Leiter</w:t>
      </w:r>
      <w:r>
        <w:br/>
        <w:t>Millionen Wesen nicht,</w:t>
      </w:r>
      <w:r>
        <w:br/>
        <w:t xml:space="preserve">Die sich ihres Daseins freuen? </w:t>
      </w:r>
    </w:p>
    <w:p w14:paraId="65880693" w14:textId="77777777" w:rsidR="004F0A81" w:rsidRDefault="004F0A81" w:rsidP="004F0A81">
      <w:pPr>
        <w:pStyle w:val="StandardWeb"/>
      </w:pPr>
      <w:r>
        <w:t xml:space="preserve">Gab zum fröhlichen </w:t>
      </w:r>
      <w:proofErr w:type="spellStart"/>
      <w:r>
        <w:t>Genusse</w:t>
      </w:r>
      <w:proofErr w:type="spellEnd"/>
      <w:r>
        <w:br/>
        <w:t>Dieses Lebens, Gott uns nicht</w:t>
      </w:r>
      <w:r>
        <w:br/>
        <w:t>Tugendfreuden ohne Zahl?</w:t>
      </w:r>
      <w:r>
        <w:br/>
        <w:t>Und den Geist, der sie empfindet,</w:t>
      </w:r>
      <w:r>
        <w:br/>
        <w:t>Schuf den Gottes Güte nicht,</w:t>
      </w:r>
      <w:r>
        <w:br/>
      </w:r>
      <w:proofErr w:type="spellStart"/>
      <w:r>
        <w:t>Ew’ger</w:t>
      </w:r>
      <w:proofErr w:type="spellEnd"/>
      <w:r>
        <w:t xml:space="preserve"> Wonne sich zu </w:t>
      </w:r>
      <w:proofErr w:type="spellStart"/>
      <w:r>
        <w:t>freun</w:t>
      </w:r>
      <w:proofErr w:type="spellEnd"/>
      <w:r>
        <w:t xml:space="preserve">? </w:t>
      </w:r>
    </w:p>
    <w:p w14:paraId="2E711D2E" w14:textId="77777777" w:rsidR="004F0A81" w:rsidRDefault="004F0A81" w:rsidP="004F0A81">
      <w:pPr>
        <w:pStyle w:val="StandardWeb"/>
      </w:pPr>
      <w:r>
        <w:lastRenderedPageBreak/>
        <w:t>O du Wesen aller Wesen,</w:t>
      </w:r>
      <w:r>
        <w:br/>
        <w:t xml:space="preserve">Deine </w:t>
      </w:r>
      <w:proofErr w:type="spellStart"/>
      <w:r>
        <w:t>Güt</w:t>
      </w:r>
      <w:proofErr w:type="spellEnd"/>
      <w:r>
        <w:t xml:space="preserve"> und Herrlichkeit</w:t>
      </w:r>
      <w:r>
        <w:br/>
        <w:t>Fasset auch der Seraph nicht!</w:t>
      </w:r>
      <w:r>
        <w:br/>
        <w:t>Staunend fühlt er deine Größe</w:t>
      </w:r>
      <w:r>
        <w:br/>
        <w:t>Fühlet, hoher Freude voll,</w:t>
      </w:r>
      <w:r>
        <w:br/>
        <w:t xml:space="preserve">Dass du unermesslich bist. </w:t>
      </w:r>
    </w:p>
    <w:p w14:paraId="44793724" w14:textId="77777777" w:rsidR="004F0A81" w:rsidRDefault="004F0A81" w:rsidP="004F0A81">
      <w:pPr>
        <w:pStyle w:val="StandardWeb"/>
      </w:pPr>
      <w:r>
        <w:t>Seligste der Lebensstunden,</w:t>
      </w:r>
      <w:r>
        <w:br/>
        <w:t>Wenn mein Geist empor zu Gott</w:t>
      </w:r>
      <w:r>
        <w:br/>
        <w:t>Sich im kühnsten Fluge schwingt!</w:t>
      </w:r>
      <w:r>
        <w:br/>
        <w:t>Unter mir entflieht die Erde:</w:t>
      </w:r>
      <w:r>
        <w:br/>
        <w:t>Vorgefühl der Himmelslust</w:t>
      </w:r>
      <w:r>
        <w:br/>
        <w:t xml:space="preserve">Hebt mich zu den Seligen. </w:t>
      </w:r>
    </w:p>
    <w:p w14:paraId="3190CB3D" w14:textId="77777777" w:rsidR="004F0A81" w:rsidRDefault="004F0A81" w:rsidP="004F0A81">
      <w:pPr>
        <w:pStyle w:val="berschrift1"/>
      </w:pPr>
      <w:r>
        <w:t>Verhallt ist schon des Donners Laut</w:t>
      </w:r>
    </w:p>
    <w:p w14:paraId="1AD1BEBA" w14:textId="77777777" w:rsidR="004F0A81" w:rsidRDefault="004F0A81" w:rsidP="004F0A81">
      <w:pPr>
        <w:pStyle w:val="StandardWeb"/>
      </w:pPr>
      <w:r>
        <w:t>Verhallt ist schon des Donners Laut,</w:t>
      </w:r>
      <w:r>
        <w:br/>
        <w:t xml:space="preserve">Erfrischt </w:t>
      </w:r>
      <w:proofErr w:type="spellStart"/>
      <w:r>
        <w:t>Gefild</w:t>
      </w:r>
      <w:proofErr w:type="spellEnd"/>
      <w:r>
        <w:t>‘ und Luft;</w:t>
      </w:r>
      <w:r>
        <w:br/>
        <w:t>Nun duftet süßer Wohlgeruch</w:t>
      </w:r>
      <w:r>
        <w:br/>
        <w:t>Dem Vater der Natur</w:t>
      </w:r>
    </w:p>
    <w:p w14:paraId="7B8E97B2" w14:textId="77777777" w:rsidR="004F0A81" w:rsidRDefault="004F0A81" w:rsidP="004F0A81">
      <w:pPr>
        <w:pStyle w:val="StandardWeb"/>
      </w:pPr>
      <w:r>
        <w:t>Der Vogel schwingt sich fröhlich auf</w:t>
      </w:r>
      <w:r>
        <w:br/>
        <w:t>Und singt ihm Lobgesang,</w:t>
      </w:r>
      <w:r>
        <w:br/>
        <w:t>Und was im Wald, auf Halm und Gras</w:t>
      </w:r>
      <w:r>
        <w:br/>
        <w:t>Sich freuet, preiset ihn.</w:t>
      </w:r>
    </w:p>
    <w:p w14:paraId="285E755C" w14:textId="77777777" w:rsidR="004F0A81" w:rsidRDefault="004F0A81" w:rsidP="004F0A81">
      <w:pPr>
        <w:pStyle w:val="StandardWeb"/>
      </w:pPr>
      <w:r>
        <w:t>Du Mensch, der du den Nahenden</w:t>
      </w:r>
      <w:r>
        <w:br/>
        <w:t>Worüber wandeln sahst,</w:t>
      </w:r>
      <w:r>
        <w:br/>
        <w:t>Dank ihm, so laut als die Natur</w:t>
      </w:r>
      <w:r>
        <w:br/>
        <w:t xml:space="preserve">Durch Lobgesang und Tat! </w:t>
      </w:r>
    </w:p>
    <w:p w14:paraId="4AC92143" w14:textId="77777777" w:rsidR="004F0A81" w:rsidRDefault="004F0A81" w:rsidP="004F0A81">
      <w:pPr>
        <w:pStyle w:val="StandardWeb"/>
      </w:pPr>
      <w:r>
        <w:t>Wie Gott in seiner großen Welt</w:t>
      </w:r>
      <w:r>
        <w:br/>
        <w:t>Sich immer liebend zeigt,</w:t>
      </w:r>
      <w:r>
        <w:br/>
        <w:t>Und immer schont; so lern‘ auch du</w:t>
      </w:r>
      <w:r>
        <w:br/>
        <w:t>Vergeben Jedermann.</w:t>
      </w:r>
    </w:p>
    <w:p w14:paraId="210DF530" w14:textId="77777777" w:rsidR="004F0A81" w:rsidRDefault="004F0A81" w:rsidP="004F0A81">
      <w:pPr>
        <w:pStyle w:val="StandardWeb"/>
      </w:pPr>
      <w:r>
        <w:t>Und wann die Luft der Eitelkeit</w:t>
      </w:r>
      <w:r>
        <w:br/>
        <w:t>Dich zu betäuben droht,</w:t>
      </w:r>
      <w:r>
        <w:br/>
        <w:t>Dann stärke der Gedanke dich:</w:t>
      </w:r>
      <w:r>
        <w:br/>
        <w:t>Nur Tugend gilt vor Gott.</w:t>
      </w:r>
    </w:p>
    <w:p w14:paraId="61F43537" w14:textId="77777777" w:rsidR="004F0A81" w:rsidRDefault="004F0A81" w:rsidP="004F0A81">
      <w:pPr>
        <w:pStyle w:val="berschrift1"/>
      </w:pPr>
      <w:r>
        <w:t>Wägen wir der Tage Wert?</w:t>
      </w:r>
    </w:p>
    <w:p w14:paraId="70AA5FB6" w14:textId="77777777" w:rsidR="004F0A81" w:rsidRDefault="004F0A81" w:rsidP="004F0A81">
      <w:pPr>
        <w:pStyle w:val="StandardWeb"/>
      </w:pPr>
      <w:r>
        <w:t>Wägen wir der Tage Wert?</w:t>
      </w:r>
      <w:r>
        <w:br/>
        <w:t>Geizen wir mit unsern Stunden?</w:t>
      </w:r>
      <w:r>
        <w:br/>
        <w:t>Denken wir der Ewigkeit</w:t>
      </w:r>
      <w:r>
        <w:br/>
        <w:t>Bei den kurzen Lebensfreuden?</w:t>
      </w:r>
      <w:r>
        <w:br/>
        <w:t>Ach! ist jenes Leben nicht</w:t>
      </w:r>
      <w:r>
        <w:br/>
        <w:t>Unsrer höchsten Sorge wert?</w:t>
      </w:r>
    </w:p>
    <w:p w14:paraId="5326B610" w14:textId="77777777" w:rsidR="004F0A81" w:rsidRDefault="004F0A81" w:rsidP="004F0A81">
      <w:pPr>
        <w:pStyle w:val="StandardWeb"/>
      </w:pPr>
      <w:r>
        <w:lastRenderedPageBreak/>
        <w:t>Eitle Luft der Sinnlichkeit</w:t>
      </w:r>
      <w:r>
        <w:br/>
        <w:t>Täuschet uns durch falschen Schimmer,</w:t>
      </w:r>
      <w:r>
        <w:br/>
        <w:t>Und entlocket uns der Bahn,</w:t>
      </w:r>
      <w:r>
        <w:br/>
        <w:t>Die zum wahren Glücke leitet;</w:t>
      </w:r>
      <w:r>
        <w:br/>
        <w:t>Unbefriedigt bleibt das Herz.</w:t>
      </w:r>
      <w:r>
        <w:br/>
        <w:t xml:space="preserve">Leer und dürftig unser Geist. </w:t>
      </w:r>
    </w:p>
    <w:p w14:paraId="0F2361DA" w14:textId="77777777" w:rsidR="004F0A81" w:rsidRDefault="004F0A81" w:rsidP="004F0A81">
      <w:pPr>
        <w:pStyle w:val="StandardWeb"/>
      </w:pPr>
      <w:proofErr w:type="spellStart"/>
      <w:r>
        <w:t>Eltle</w:t>
      </w:r>
      <w:proofErr w:type="spellEnd"/>
      <w:r>
        <w:t xml:space="preserve"> Freuden werdet ihr</w:t>
      </w:r>
      <w:r>
        <w:br/>
        <w:t xml:space="preserve">Wenn die Sterbeglocke </w:t>
      </w:r>
      <w:proofErr w:type="spellStart"/>
      <w:r>
        <w:t>schläget</w:t>
      </w:r>
      <w:proofErr w:type="spellEnd"/>
      <w:r>
        <w:br/>
        <w:t xml:space="preserve">Unsre Seelen noch </w:t>
      </w:r>
      <w:proofErr w:type="spellStart"/>
      <w:r>
        <w:t>erfreun</w:t>
      </w:r>
      <w:proofErr w:type="spellEnd"/>
      <w:r>
        <w:t>?</w:t>
      </w:r>
      <w:r>
        <w:br/>
        <w:t>Werdet ihr, wenn das Gewissen</w:t>
      </w:r>
      <w:r>
        <w:br/>
        <w:t>Unsrer Taten Wert erforscht,</w:t>
      </w:r>
      <w:r>
        <w:br/>
        <w:t xml:space="preserve">Trost und Frieden uns </w:t>
      </w:r>
      <w:proofErr w:type="spellStart"/>
      <w:r>
        <w:t>verleihn</w:t>
      </w:r>
      <w:proofErr w:type="spellEnd"/>
      <w:r>
        <w:t>?</w:t>
      </w:r>
    </w:p>
    <w:p w14:paraId="5B6D9A19" w14:textId="77777777" w:rsidR="004F0A81" w:rsidRDefault="004F0A81" w:rsidP="004F0A81">
      <w:pPr>
        <w:pStyle w:val="StandardWeb"/>
      </w:pPr>
      <w:r>
        <w:t>Wer gedenkt im Lustgewühl</w:t>
      </w:r>
      <w:r>
        <w:br/>
        <w:t>Deiner, ernste Todesstunde?</w:t>
      </w:r>
      <w:r>
        <w:br/>
        <w:t>Jeder setzt dich weit hinaus,</w:t>
      </w:r>
      <w:r>
        <w:br/>
        <w:t>Schmeichelt sich mit langem Leben,</w:t>
      </w:r>
      <w:r>
        <w:br/>
        <w:t>Und durchblitzest du die Lust,</w:t>
      </w:r>
      <w:r>
        <w:br/>
        <w:t xml:space="preserve">Bang verscheucht der Eitle dich. </w:t>
      </w:r>
    </w:p>
    <w:p w14:paraId="16BD89E0" w14:textId="77777777" w:rsidR="004F0A81" w:rsidRDefault="004F0A81" w:rsidP="004F0A81">
      <w:pPr>
        <w:pStyle w:val="StandardWeb"/>
      </w:pPr>
      <w:r>
        <w:t xml:space="preserve">Jahre </w:t>
      </w:r>
      <w:proofErr w:type="spellStart"/>
      <w:r>
        <w:t>fliehn</w:t>
      </w:r>
      <w:proofErr w:type="spellEnd"/>
      <w:r>
        <w:t>; die Ewigkeit</w:t>
      </w:r>
      <w:r>
        <w:br/>
        <w:t>Naht, und tut die große Frage:</w:t>
      </w:r>
      <w:r>
        <w:br/>
        <w:t>Pilger, bringst du Tugend mit,</w:t>
      </w:r>
      <w:r>
        <w:br/>
        <w:t>Die mit Himmelswonne lohnet?</w:t>
      </w:r>
      <w:r>
        <w:br/>
        <w:t>Die durch Taten sichtbar wird</w:t>
      </w:r>
      <w:r>
        <w:br/>
        <w:t xml:space="preserve">Und nicht bloß von Lippen strömt? </w:t>
      </w:r>
    </w:p>
    <w:p w14:paraId="005F1339" w14:textId="77777777" w:rsidR="004F0A81" w:rsidRDefault="004F0A81" w:rsidP="004F0A81">
      <w:pPr>
        <w:pStyle w:val="StandardWeb"/>
      </w:pPr>
      <w:r>
        <w:t>Menschenliebe, froher Mut,</w:t>
      </w:r>
      <w:r>
        <w:br/>
        <w:t>Der die Wege Gottes ehret,</w:t>
      </w:r>
      <w:r>
        <w:br/>
        <w:t>Der dem Leben und dem Tod</w:t>
      </w:r>
      <w:r>
        <w:br/>
        <w:t>Gleich getrost entgegen gehet;</w:t>
      </w:r>
      <w:r>
        <w:br/>
        <w:t>Dieser wahre Christussinn</w:t>
      </w:r>
      <w:r>
        <w:br/>
        <w:t xml:space="preserve">Zeigt ob Tugend in uns wohnt. </w:t>
      </w:r>
    </w:p>
    <w:p w14:paraId="5A7111B3" w14:textId="77777777" w:rsidR="004F0A81" w:rsidRDefault="004F0A81" w:rsidP="004F0A81">
      <w:pPr>
        <w:pStyle w:val="StandardWeb"/>
      </w:pPr>
      <w:r>
        <w:t>Tugend sei das hohe Ziel,</w:t>
      </w:r>
      <w:r>
        <w:br/>
        <w:t>Das wir hier ereilen müssen,</w:t>
      </w:r>
      <w:r>
        <w:br/>
        <w:t>Sie lehr‘ uns der Stunden Wert</w:t>
      </w:r>
      <w:r>
        <w:br/>
        <w:t>Und veredle jede Freude!</w:t>
      </w:r>
      <w:r>
        <w:br/>
        <w:t>Dann wird uns des Todesnacht</w:t>
      </w:r>
      <w:r>
        <w:br/>
        <w:t>Lichter Gang zur Ewigkeit.</w:t>
      </w:r>
    </w:p>
    <w:p w14:paraId="6F9A4BEA" w14:textId="77777777" w:rsidR="00176F24" w:rsidRDefault="00176F24" w:rsidP="00176F24">
      <w:pPr>
        <w:pStyle w:val="berschrift1"/>
      </w:pPr>
      <w:r>
        <w:t>Wann ich vor meinen Schöpfer trete</w:t>
      </w:r>
    </w:p>
    <w:p w14:paraId="0D5F3DB5" w14:textId="77777777" w:rsidR="00176F24" w:rsidRDefault="00176F24" w:rsidP="00176F24">
      <w:pPr>
        <w:pStyle w:val="StandardWeb"/>
      </w:pPr>
      <w:r>
        <w:t>Wann ich vor meinen Schöpfer trete,</w:t>
      </w:r>
      <w:r>
        <w:br/>
        <w:t xml:space="preserve">Und hier in </w:t>
      </w:r>
      <w:proofErr w:type="spellStart"/>
      <w:r>
        <w:t>heilger</w:t>
      </w:r>
      <w:proofErr w:type="spellEnd"/>
      <w:r>
        <w:t xml:space="preserve"> Einsamkeit</w:t>
      </w:r>
      <w:r>
        <w:br/>
        <w:t>Zu ihm aus voller Seele bete,</w:t>
      </w:r>
      <w:r>
        <w:br/>
        <w:t xml:space="preserve">Was fühl ich </w:t>
      </w:r>
      <w:proofErr w:type="spellStart"/>
      <w:r>
        <w:t>da für</w:t>
      </w:r>
      <w:proofErr w:type="spellEnd"/>
      <w:r>
        <w:t xml:space="preserve"> Seligkeit!</w:t>
      </w:r>
      <w:r>
        <w:br/>
        <w:t xml:space="preserve">Ganz </w:t>
      </w:r>
      <w:proofErr w:type="spellStart"/>
      <w:r>
        <w:t>werd</w:t>
      </w:r>
      <w:proofErr w:type="spellEnd"/>
      <w:r>
        <w:t xml:space="preserve"> ich Geist, und alles flieht,</w:t>
      </w:r>
      <w:r>
        <w:br/>
        <w:t>Was mich zur Erde niederzieht.</w:t>
      </w:r>
    </w:p>
    <w:p w14:paraId="19CEF93C" w14:textId="77777777" w:rsidR="00176F24" w:rsidRDefault="00176F24" w:rsidP="00176F24">
      <w:pPr>
        <w:pStyle w:val="StandardWeb"/>
      </w:pPr>
      <w:r>
        <w:lastRenderedPageBreak/>
        <w:t>Dann lach ich jener falschen Freuden,</w:t>
      </w:r>
      <w:r>
        <w:br/>
        <w:t>Durch die, in ihrer Flitterpracht,</w:t>
      </w:r>
      <w:r>
        <w:br/>
        <w:t>Die Menschen, die sich drum beneiden,</w:t>
      </w:r>
      <w:r>
        <w:br/>
        <w:t>Die Welt zu ihren Sklaven macht;</w:t>
      </w:r>
      <w:r>
        <w:br/>
        <w:t>Und fühle: Gott gefällig sein,</w:t>
      </w:r>
      <w:r>
        <w:br/>
        <w:t>Das, das ist wahre Freud‘ allein.</w:t>
      </w:r>
    </w:p>
    <w:p w14:paraId="343C3A48" w14:textId="77777777" w:rsidR="00176F24" w:rsidRDefault="00176F24" w:rsidP="00176F24">
      <w:pPr>
        <w:pStyle w:val="StandardWeb"/>
      </w:pPr>
      <w:r>
        <w:t>Dann weichen auch die schwersten Sorgen,</w:t>
      </w:r>
      <w:r>
        <w:br/>
        <w:t>Das bängste Leiden, das mich drückt;</w:t>
      </w:r>
      <w:r>
        <w:br/>
        <w:t>Ich weiß, sie sind dem nicht verborgen,</w:t>
      </w:r>
      <w:r>
        <w:br/>
        <w:t>Der in des Herzens Tiefen blickt.</w:t>
      </w:r>
      <w:r>
        <w:br/>
        <w:t>Der Gutes seinen Kindern gibt,</w:t>
      </w:r>
      <w:r>
        <w:br/>
        <w:t>Bleibt Vater, wann er sie betrübt.</w:t>
      </w:r>
    </w:p>
    <w:p w14:paraId="05949A93" w14:textId="77777777" w:rsidR="00176F24" w:rsidRDefault="00176F24" w:rsidP="00176F24">
      <w:pPr>
        <w:pStyle w:val="StandardWeb"/>
      </w:pPr>
      <w:r>
        <w:t>Ja, das Gebet gibt Kraft im Leiden,</w:t>
      </w:r>
      <w:r>
        <w:br/>
        <w:t>Erhöht zur Tugend unsern Geist,</w:t>
      </w:r>
      <w:r>
        <w:br/>
        <w:t>Und hilft uns alles alles meiden,</w:t>
      </w:r>
      <w:r>
        <w:br/>
        <w:t>Was uns der Tugend sonst entreißt;</w:t>
      </w:r>
      <w:r>
        <w:br/>
      </w:r>
      <w:proofErr w:type="spellStart"/>
      <w:r>
        <w:t>Nur</w:t>
      </w:r>
      <w:proofErr w:type="spellEnd"/>
      <w:r>
        <w:t xml:space="preserve"> müssen unsre Bitten rein</w:t>
      </w:r>
      <w:r>
        <w:br/>
        <w:t>Und eines Christen würdig sein.</w:t>
      </w:r>
    </w:p>
    <w:p w14:paraId="30FAB8A5" w14:textId="77777777" w:rsidR="00176F24" w:rsidRDefault="00176F24" w:rsidP="00176F24">
      <w:pPr>
        <w:pStyle w:val="StandardWeb"/>
      </w:pPr>
      <w:r>
        <w:t>Drum bitt‘ ich nicht in meinen Leiden:</w:t>
      </w:r>
      <w:r>
        <w:br/>
        <w:t>„O Vater! nimm du sie von mir!“</w:t>
      </w:r>
      <w:r>
        <w:br/>
        <w:t>Auch bitte ich nicht in meinen Freuden;</w:t>
      </w:r>
      <w:r>
        <w:br/>
        <w:t>Erhalte, Schöpfer, diese mir!</w:t>
      </w:r>
      <w:r>
        <w:br/>
        <w:t xml:space="preserve">Nur um ein Gott </w:t>
      </w:r>
      <w:proofErr w:type="spellStart"/>
      <w:r>
        <w:t>ergebnes</w:t>
      </w:r>
      <w:proofErr w:type="spellEnd"/>
      <w:r>
        <w:t xml:space="preserve"> Herz</w:t>
      </w:r>
      <w:r>
        <w:br/>
      </w:r>
      <w:proofErr w:type="spellStart"/>
      <w:r>
        <w:t>Bet</w:t>
      </w:r>
      <w:proofErr w:type="spellEnd"/>
      <w:r>
        <w:t>‘ ich in Freuden und im Schmerz.</w:t>
      </w:r>
    </w:p>
    <w:p w14:paraId="059881BA" w14:textId="77777777" w:rsidR="00176F24" w:rsidRDefault="00176F24" w:rsidP="00176F24">
      <w:pPr>
        <w:pStyle w:val="berschrift1"/>
      </w:pPr>
      <w:r>
        <w:t>Wann sich zu jener Seligkeit</w:t>
      </w:r>
    </w:p>
    <w:p w14:paraId="46B568A1" w14:textId="77777777" w:rsidR="00176F24" w:rsidRDefault="00176F24" w:rsidP="00176F24">
      <w:pPr>
        <w:pStyle w:val="StandardWeb"/>
      </w:pPr>
      <w:r>
        <w:t>Wann sich zu jener Seligkeit</w:t>
      </w:r>
      <w:r>
        <w:br/>
        <w:t>Empor die Seele schwinget,</w:t>
      </w:r>
      <w:r>
        <w:br/>
        <w:t>Und Gott, von jenem Glück erfreut,</w:t>
      </w:r>
      <w:r>
        <w:br/>
        <w:t>Schon hier ein Loblied singet,</w:t>
      </w:r>
      <w:r>
        <w:br/>
        <w:t>Dann dünk ich mich hier nur ein Gast,</w:t>
      </w:r>
      <w:r>
        <w:br/>
        <w:t>Und leicht wird dieses Lebens Last</w:t>
      </w:r>
      <w:r>
        <w:br/>
        <w:t>Die sonst so oft ermüdet.</w:t>
      </w:r>
    </w:p>
    <w:p w14:paraId="387BBAD6" w14:textId="77777777" w:rsidR="00176F24" w:rsidRDefault="00176F24" w:rsidP="00176F24">
      <w:pPr>
        <w:pStyle w:val="StandardWeb"/>
      </w:pPr>
      <w:r>
        <w:t>Zwar hier schon kann der selig sein,</w:t>
      </w:r>
      <w:r>
        <w:br/>
        <w:t>Der sich im Guten übet;</w:t>
      </w:r>
      <w:r>
        <w:br/>
        <w:t xml:space="preserve">Auf Erden schon darf der sich </w:t>
      </w:r>
      <w:proofErr w:type="spellStart"/>
      <w:r>
        <w:t>freun</w:t>
      </w:r>
      <w:proofErr w:type="spellEnd"/>
      <w:r>
        <w:t>,</w:t>
      </w:r>
      <w:r>
        <w:br/>
        <w:t>Der Gott und Tugend liebet.</w:t>
      </w:r>
      <w:r>
        <w:br/>
        <w:t>O Vorschmack jener Himmelslust,</w:t>
      </w:r>
      <w:r>
        <w:br/>
        <w:t>Entflamme du in meiner Brust</w:t>
      </w:r>
      <w:r>
        <w:br/>
        <w:t>Den Trieb zu jeder Tugend!</w:t>
      </w:r>
    </w:p>
    <w:p w14:paraId="7DBB6F1E" w14:textId="77777777" w:rsidR="00176F24" w:rsidRDefault="00176F24" w:rsidP="00176F24">
      <w:pPr>
        <w:pStyle w:val="StandardWeb"/>
      </w:pPr>
      <w:r>
        <w:t xml:space="preserve">Dort, Gott, belohnst du mein </w:t>
      </w:r>
      <w:proofErr w:type="spellStart"/>
      <w:r>
        <w:t>Vertraun</w:t>
      </w:r>
      <w:proofErr w:type="spellEnd"/>
      <w:r>
        <w:br/>
        <w:t>Vor deinen Angesichte;</w:t>
      </w:r>
      <w:r>
        <w:br/>
        <w:t xml:space="preserve">Führst mich vom Glauben hin zum </w:t>
      </w:r>
      <w:proofErr w:type="spellStart"/>
      <w:r>
        <w:t>Schaun</w:t>
      </w:r>
      <w:proofErr w:type="spellEnd"/>
      <w:r>
        <w:t>,</w:t>
      </w:r>
      <w:r>
        <w:br/>
        <w:t>Vom Dunkeln zu dem Lichte.</w:t>
      </w:r>
      <w:r>
        <w:br/>
        <w:t xml:space="preserve">Dich </w:t>
      </w:r>
      <w:proofErr w:type="spellStart"/>
      <w:r>
        <w:t>seh</w:t>
      </w:r>
      <w:proofErr w:type="spellEnd"/>
      <w:r>
        <w:t>‘ ich dann, und deinen Sohn,</w:t>
      </w:r>
      <w:r>
        <w:br/>
      </w:r>
      <w:r>
        <w:lastRenderedPageBreak/>
        <w:t>Der, dir zur Rechten, auf den Thron</w:t>
      </w:r>
      <w:r>
        <w:br/>
        <w:t>Der Macht und Ehre sitzet!</w:t>
      </w:r>
    </w:p>
    <w:p w14:paraId="1AA2C7C3" w14:textId="77777777" w:rsidR="00176F24" w:rsidRDefault="00176F24" w:rsidP="00176F24">
      <w:pPr>
        <w:pStyle w:val="StandardWeb"/>
      </w:pPr>
      <w:r>
        <w:t>An Kenntnis, wie an Herrlichkeit,</w:t>
      </w:r>
      <w:r>
        <w:br/>
        <w:t>Wachs‘ ich durch Ewigkeiten;</w:t>
      </w:r>
      <w:r>
        <w:br/>
        <w:t>Verwandelt ist in Glück mein Leid</w:t>
      </w:r>
      <w:r>
        <w:br/>
        <w:t>Und in Triumph mein Streiten;</w:t>
      </w:r>
      <w:r>
        <w:br/>
        <w:t>Und diese hohe Seligkeit</w:t>
      </w:r>
      <w:r>
        <w:br/>
        <w:t>Hat nie ein End‘, ist ohne Zeit,</w:t>
      </w:r>
      <w:r>
        <w:br/>
        <w:t>Kein Tod ist mehr, kein Weinen.</w:t>
      </w:r>
    </w:p>
    <w:p w14:paraId="71D65309" w14:textId="77777777" w:rsidR="00176F24" w:rsidRDefault="00176F24" w:rsidP="00176F24">
      <w:pPr>
        <w:pStyle w:val="StandardWeb"/>
      </w:pPr>
      <w:r>
        <w:t xml:space="preserve">Dann heb‘ ich meine </w:t>
      </w:r>
      <w:proofErr w:type="spellStart"/>
      <w:r>
        <w:t>Bänd</w:t>
      </w:r>
      <w:proofErr w:type="spellEnd"/>
      <w:r>
        <w:t>‘ empor,</w:t>
      </w:r>
      <w:r>
        <w:br/>
        <w:t>Und falle jauchzend nieder,</w:t>
      </w:r>
      <w:r>
        <w:br/>
        <w:t>und stimme mit der Engel Chor</w:t>
      </w:r>
      <w:r>
        <w:br/>
        <w:t>In frohe Jubellieder;</w:t>
      </w:r>
      <w:r>
        <w:br/>
        <w:t>Und unsern hohen Lobgesang,</w:t>
      </w:r>
      <w:r>
        <w:br/>
        <w:t>Voll Hallelujah, Preis und Dank,</w:t>
      </w:r>
      <w:r>
        <w:br/>
        <w:t>Hallt jeder Himmel wieder.</w:t>
      </w:r>
    </w:p>
    <w:p w14:paraId="38DD40E5" w14:textId="77777777" w:rsidR="00176F24" w:rsidRDefault="00176F24" w:rsidP="00176F24">
      <w:pPr>
        <w:pStyle w:val="berschrift1"/>
      </w:pPr>
      <w:r>
        <w:t>Was Gott für mich bestimmet hat</w:t>
      </w:r>
    </w:p>
    <w:p w14:paraId="1B0F5F92" w14:textId="77777777" w:rsidR="00176F24" w:rsidRDefault="00176F24" w:rsidP="00176F24">
      <w:pPr>
        <w:pStyle w:val="StandardWeb"/>
      </w:pPr>
      <w:r>
        <w:t>Was Gott für mich bestimmet hat</w:t>
      </w:r>
      <w:r>
        <w:br/>
      </w:r>
      <w:proofErr w:type="spellStart"/>
      <w:r>
        <w:t>Nehm</w:t>
      </w:r>
      <w:proofErr w:type="spellEnd"/>
      <w:r>
        <w:t>‘ ich mit Dank entgegen.</w:t>
      </w:r>
      <w:r>
        <w:br/>
        <w:t>Ich weiß, sein ewig weiser Rat</w:t>
      </w:r>
      <w:r>
        <w:br/>
        <w:t>Ist lauter Heil und Segen.</w:t>
      </w:r>
      <w:r>
        <w:br/>
        <w:t>Wer ihm vertraut,</w:t>
      </w:r>
      <w:r>
        <w:br/>
        <w:t>Fest auf ihn baut,</w:t>
      </w:r>
      <w:r>
        <w:br/>
        <w:t>Hat Trost in Kümmernissen,</w:t>
      </w:r>
      <w:r>
        <w:br/>
        <w:t xml:space="preserve">Wo Andre zagen müssen. </w:t>
      </w:r>
    </w:p>
    <w:p w14:paraId="37D2175E" w14:textId="77777777" w:rsidR="00176F24" w:rsidRDefault="00176F24" w:rsidP="00176F24">
      <w:pPr>
        <w:pStyle w:val="StandardWeb"/>
      </w:pPr>
      <w:r>
        <w:t>Drum zag‘ ich nie, auch bitt ich nicht</w:t>
      </w:r>
      <w:r>
        <w:br/>
        <w:t>Um freudenvolles Leben;</w:t>
      </w:r>
      <w:r>
        <w:br/>
      </w:r>
      <w:proofErr w:type="spellStart"/>
      <w:r>
        <w:t>Nur</w:t>
      </w:r>
      <w:proofErr w:type="spellEnd"/>
      <w:r>
        <w:t xml:space="preserve"> frohen Mut zu jeder Pflicht,</w:t>
      </w:r>
      <w:r>
        <w:br/>
        <w:t>Den wolle Gott mir geben.</w:t>
      </w:r>
      <w:r>
        <w:br/>
        <w:t>Und sinkt mein Herz,</w:t>
      </w:r>
      <w:r>
        <w:br/>
        <w:t>Bei herbem Schmers,</w:t>
      </w:r>
      <w:r>
        <w:br/>
        <w:t>Dann wird mein Gott mich stärken</w:t>
      </w:r>
      <w:r>
        <w:br/>
        <w:t xml:space="preserve">Zu neuen guten Werken. </w:t>
      </w:r>
    </w:p>
    <w:p w14:paraId="11D734E3" w14:textId="77777777" w:rsidR="00176F24" w:rsidRDefault="00176F24" w:rsidP="00176F24">
      <w:pPr>
        <w:pStyle w:val="StandardWeb"/>
      </w:pPr>
      <w:r>
        <w:t>Auch bitt‘ ich nicht, Allliebender!</w:t>
      </w:r>
      <w:r>
        <w:br/>
        <w:t>Um Güter dieser Erden;</w:t>
      </w:r>
      <w:r>
        <w:br/>
        <w:t>An Tugend lass, o Gott mein Herr!</w:t>
      </w:r>
      <w:r>
        <w:br/>
        <w:t>Mein Herz stets reicher werden.</w:t>
      </w:r>
      <w:r>
        <w:br/>
      </w:r>
      <w:proofErr w:type="spellStart"/>
      <w:r>
        <w:t>Vertraun</w:t>
      </w:r>
      <w:proofErr w:type="spellEnd"/>
      <w:r>
        <w:t xml:space="preserve"> zu dir,</w:t>
      </w:r>
      <w:r>
        <w:br/>
        <w:t>Dies gib du mir,</w:t>
      </w:r>
      <w:r>
        <w:br/>
        <w:t>Und Kräfte deinen Willen</w:t>
      </w:r>
      <w:r>
        <w:br/>
      </w:r>
      <w:proofErr w:type="spellStart"/>
      <w:r>
        <w:t>Mit</w:t>
      </w:r>
      <w:proofErr w:type="spellEnd"/>
      <w:r>
        <w:t xml:space="preserve"> Freuden zu erfüllen. </w:t>
      </w:r>
    </w:p>
    <w:p w14:paraId="0814A3BD" w14:textId="77777777" w:rsidR="00176F24" w:rsidRDefault="00176F24" w:rsidP="00176F24">
      <w:pPr>
        <w:pStyle w:val="StandardWeb"/>
      </w:pPr>
      <w:r>
        <w:t>Kein langes Ziel erfleh ich mir:</w:t>
      </w:r>
      <w:r>
        <w:br/>
        <w:t>Ein dir geweihtes Leben</w:t>
      </w:r>
      <w:r>
        <w:br/>
        <w:t>Ist nur mein Wunsch, um mich zu dir</w:t>
      </w:r>
      <w:r>
        <w:br/>
      </w:r>
      <w:r>
        <w:lastRenderedPageBreak/>
        <w:t>Dein würdig zu erheben!</w:t>
      </w:r>
      <w:r>
        <w:br/>
        <w:t>Doch hat mein Ziel</w:t>
      </w:r>
      <w:r>
        <w:br/>
        <w:t>Der Tage viel,</w:t>
      </w:r>
      <w:r>
        <w:br/>
      </w:r>
      <w:proofErr w:type="spellStart"/>
      <w:r>
        <w:t>So</w:t>
      </w:r>
      <w:proofErr w:type="spellEnd"/>
      <w:r>
        <w:t xml:space="preserve"> schenk mir reiche Saaten</w:t>
      </w:r>
      <w:r>
        <w:br/>
        <w:t xml:space="preserve">Zu dir geweihten Taten. </w:t>
      </w:r>
    </w:p>
    <w:p w14:paraId="1ADA30C6" w14:textId="77777777" w:rsidR="00176F24" w:rsidRDefault="00176F24" w:rsidP="00176F24">
      <w:pPr>
        <w:pStyle w:val="StandardWeb"/>
      </w:pPr>
      <w:r>
        <w:t>Und ist ein kranker Leib mein Teil,</w:t>
      </w:r>
      <w:r>
        <w:br/>
        <w:t>Sind traurig meine Tage,</w:t>
      </w:r>
      <w:r>
        <w:br/>
      </w:r>
      <w:proofErr w:type="spellStart"/>
      <w:r>
        <w:t>So</w:t>
      </w:r>
      <w:proofErr w:type="spellEnd"/>
      <w:r>
        <w:t xml:space="preserve"> gib Geduld, o. Gott, mein Heil,</w:t>
      </w:r>
      <w:r>
        <w:br/>
        <w:t>Dass ich auch da noch sage:</w:t>
      </w:r>
      <w:r>
        <w:br/>
        <w:t>Gott ziehet mich</w:t>
      </w:r>
      <w:r>
        <w:br/>
        <w:t>Durch Kreuz zu sich,</w:t>
      </w:r>
      <w:r>
        <w:br/>
        <w:t xml:space="preserve">Ihn </w:t>
      </w:r>
      <w:proofErr w:type="spellStart"/>
      <w:r>
        <w:t>preis‘</w:t>
      </w:r>
      <w:proofErr w:type="spellEnd"/>
      <w:r>
        <w:t xml:space="preserve"> ich selbst für Leiden:</w:t>
      </w:r>
      <w:r>
        <w:br/>
        <w:t xml:space="preserve">Sie sind der Weg zu Freuden. </w:t>
      </w:r>
    </w:p>
    <w:p w14:paraId="13B312F6" w14:textId="77777777" w:rsidR="004F0A81" w:rsidRDefault="004F0A81" w:rsidP="004F0A81">
      <w:pPr>
        <w:pStyle w:val="berschrift1"/>
      </w:pPr>
      <w:r>
        <w:t>Wenn aufgeklärte Frömmigkeit</w:t>
      </w:r>
    </w:p>
    <w:p w14:paraId="57EB246F" w14:textId="77777777" w:rsidR="004F0A81" w:rsidRDefault="004F0A81" w:rsidP="004F0A81">
      <w:pPr>
        <w:pStyle w:val="StandardWeb"/>
      </w:pPr>
      <w:r>
        <w:t>Wenn aufgeklärte Frömmigkeit</w:t>
      </w:r>
      <w:r>
        <w:br/>
        <w:t>Des Menschen Seele schmücket,</w:t>
      </w:r>
      <w:r>
        <w:br/>
      </w:r>
      <w:proofErr w:type="spellStart"/>
      <w:r>
        <w:t>Mit</w:t>
      </w:r>
      <w:proofErr w:type="spellEnd"/>
      <w:r>
        <w:t xml:space="preserve"> welcher Selbstzufriedenheit</w:t>
      </w:r>
      <w:r>
        <w:br/>
        <w:t>Fühlt sie sich dann beglücket!</w:t>
      </w:r>
      <w:r>
        <w:br/>
        <w:t>Sie kennet Gott, ihr Glaube spricht,</w:t>
      </w:r>
      <w:r>
        <w:br/>
        <w:t>In Demutvoller Zuversicht:</w:t>
      </w:r>
      <w:r>
        <w:br/>
        <w:t xml:space="preserve">Ich habe Gott zum Freunde! </w:t>
      </w:r>
    </w:p>
    <w:p w14:paraId="72E19196" w14:textId="77777777" w:rsidR="004F0A81" w:rsidRDefault="004F0A81" w:rsidP="004F0A81">
      <w:pPr>
        <w:pStyle w:val="StandardWeb"/>
      </w:pPr>
      <w:r>
        <w:t>Ist ihr kein irdisch Glück beschert;</w:t>
      </w:r>
      <w:r>
        <w:br/>
        <w:t>Sie weiß es zu entbehren,</w:t>
      </w:r>
      <w:r>
        <w:br/>
        <w:t>Und hält nur Güter wünschenswert,</w:t>
      </w:r>
      <w:r>
        <w:br/>
        <w:t>Die mit ihr ewig währen,</w:t>
      </w:r>
      <w:r>
        <w:br/>
        <w:t>Sie fühlt in ihrem Innersten</w:t>
      </w:r>
      <w:r>
        <w:br/>
      </w:r>
      <w:proofErr w:type="spellStart"/>
      <w:r>
        <w:t>Erhabnere</w:t>
      </w:r>
      <w:proofErr w:type="spellEnd"/>
      <w:r>
        <w:t xml:space="preserve"> Vergnügungen,</w:t>
      </w:r>
      <w:r>
        <w:br/>
        <w:t xml:space="preserve">Als die der Weltmensch kennet. </w:t>
      </w:r>
    </w:p>
    <w:p w14:paraId="529B0A79" w14:textId="77777777" w:rsidR="004F0A81" w:rsidRDefault="004F0A81" w:rsidP="004F0A81">
      <w:pPr>
        <w:pStyle w:val="StandardWeb"/>
      </w:pPr>
      <w:r>
        <w:t>Wer fühlt wie sie der Freundschaft Glück,</w:t>
      </w:r>
      <w:r>
        <w:br/>
        <w:t>Der Tugend reine Freuden?</w:t>
      </w:r>
      <w:r>
        <w:br/>
        <w:t xml:space="preserve">Wer schwingt wie sie mit </w:t>
      </w:r>
      <w:proofErr w:type="spellStart"/>
      <w:r>
        <w:t>heiterm</w:t>
      </w:r>
      <w:proofErr w:type="spellEnd"/>
      <w:r>
        <w:t xml:space="preserve"> Blick</w:t>
      </w:r>
      <w:r>
        <w:br/>
        <w:t>Sich über Grab und Leiden?</w:t>
      </w:r>
      <w:r>
        <w:br/>
        <w:t>Wer kann wie sie der Krankheit Not,</w:t>
      </w:r>
      <w:r>
        <w:br/>
        <w:t>Und wer geliebter Freunde Tod</w:t>
      </w:r>
      <w:r>
        <w:br/>
      </w:r>
      <w:proofErr w:type="spellStart"/>
      <w:r>
        <w:t>Mit</w:t>
      </w:r>
      <w:proofErr w:type="spellEnd"/>
      <w:r>
        <w:t xml:space="preserve"> solchem Mute tragen?</w:t>
      </w:r>
    </w:p>
    <w:p w14:paraId="20ED9BDA" w14:textId="77777777" w:rsidR="004F0A81" w:rsidRDefault="004F0A81" w:rsidP="004F0A81">
      <w:pPr>
        <w:pStyle w:val="StandardWeb"/>
      </w:pPr>
      <w:r>
        <w:t>Ja, selig ist der Geist, wann er</w:t>
      </w:r>
      <w:r>
        <w:br/>
        <w:t>Sich ganz in Gott versenket!</w:t>
      </w:r>
      <w:r>
        <w:br/>
        <w:t>Er kennt, wie weise gut und hehr</w:t>
      </w:r>
      <w:r>
        <w:br/>
        <w:t>Der Schöpfer alles lenket.</w:t>
      </w:r>
      <w:r>
        <w:br/>
        <w:t>Wie er mit Tugend Glück vereint,</w:t>
      </w:r>
      <w:r>
        <w:br/>
        <w:t>Wie huldvoll er den Menschenfreund</w:t>
      </w:r>
      <w:r>
        <w:br/>
        <w:t xml:space="preserve">Bemerkt, und hochbeseligt! </w:t>
      </w:r>
    </w:p>
    <w:p w14:paraId="5680B025" w14:textId="77777777" w:rsidR="004F0A81" w:rsidRDefault="004F0A81" w:rsidP="004F0A81">
      <w:pPr>
        <w:pStyle w:val="StandardWeb"/>
      </w:pPr>
      <w:r>
        <w:t>O! wer den guten Gott nicht liebt,</w:t>
      </w:r>
      <w:r>
        <w:br/>
        <w:t>Der kennet nicht die Wonne,</w:t>
      </w:r>
      <w:r>
        <w:br/>
      </w:r>
      <w:r>
        <w:lastRenderedPageBreak/>
        <w:t>Die echte Gottesliebe gibt.</w:t>
      </w:r>
      <w:r>
        <w:br/>
        <w:t>Sie wirket gleich der Sonne,</w:t>
      </w:r>
      <w:r>
        <w:br/>
        <w:t>Die in die kleinsten Pflanzen bringt,</w:t>
      </w:r>
      <w:r>
        <w:br/>
        <w:t>Und sie zum schönsten Wachstum bringt:</w:t>
      </w:r>
      <w:r>
        <w:br/>
        <w:t xml:space="preserve">So reift sie uns zum Glücke. </w:t>
      </w:r>
    </w:p>
    <w:p w14:paraId="0A532A78" w14:textId="77777777" w:rsidR="00176F24" w:rsidRDefault="00176F24" w:rsidP="00176F24">
      <w:pPr>
        <w:pStyle w:val="berschrift1"/>
      </w:pPr>
      <w:r>
        <w:t>Wie schnell verfließen sie, wie schnell</w:t>
      </w:r>
    </w:p>
    <w:p w14:paraId="3390F87D" w14:textId="77777777" w:rsidR="00176F24" w:rsidRDefault="00176F24" w:rsidP="00176F24">
      <w:pPr>
        <w:pStyle w:val="StandardWeb"/>
      </w:pPr>
      <w:r>
        <w:t>Wie schnell verfließen sie, wie schnell</w:t>
      </w:r>
      <w:r>
        <w:br/>
        <w:t xml:space="preserve">Die uns </w:t>
      </w:r>
      <w:proofErr w:type="spellStart"/>
      <w:r>
        <w:t>geliehnen</w:t>
      </w:r>
      <w:proofErr w:type="spellEnd"/>
      <w:r>
        <w:t xml:space="preserve"> Jahre!</w:t>
      </w:r>
      <w:r>
        <w:br/>
        <w:t>Dem Frommen ist die Aussicht hell,</w:t>
      </w:r>
      <w:r>
        <w:br/>
        <w:t>Er blicket seine Bahre,</w:t>
      </w:r>
      <w:r>
        <w:br/>
        <w:t>Wie seinen Freund, so treulich an,</w:t>
      </w:r>
      <w:r>
        <w:br/>
        <w:t>Ist froh in dieser Welt, froh, wann</w:t>
      </w:r>
      <w:r>
        <w:br/>
        <w:t>Sein Gott hinaus ihn winket.</w:t>
      </w:r>
    </w:p>
    <w:p w14:paraId="5B99AFE8" w14:textId="77777777" w:rsidR="00176F24" w:rsidRDefault="00176F24" w:rsidP="00176F24">
      <w:pPr>
        <w:pStyle w:val="StandardWeb"/>
      </w:pPr>
      <w:r>
        <w:t>Die Jahre dieser Pilgerzeit</w:t>
      </w:r>
      <w:r>
        <w:br/>
        <w:t>Sind uns zum Heil gegeben;</w:t>
      </w:r>
      <w:r>
        <w:br/>
        <w:t>Wir sollen mit Zufriedenheit</w:t>
      </w:r>
      <w:r>
        <w:br/>
        <w:t>Nach weiser Tugend streben;</w:t>
      </w:r>
      <w:r>
        <w:br/>
        <w:t xml:space="preserve">Uns jeder Gabe Gottes </w:t>
      </w:r>
      <w:proofErr w:type="spellStart"/>
      <w:r>
        <w:t>freun</w:t>
      </w:r>
      <w:proofErr w:type="spellEnd"/>
      <w:r>
        <w:t>,</w:t>
      </w:r>
      <w:r>
        <w:br/>
        <w:t xml:space="preserve">Ihm unsre ganze Seele </w:t>
      </w:r>
      <w:proofErr w:type="spellStart"/>
      <w:r>
        <w:t>weihn</w:t>
      </w:r>
      <w:proofErr w:type="spellEnd"/>
      <w:r>
        <w:t>,</w:t>
      </w:r>
      <w:r>
        <w:br/>
        <w:t>Wie er die Menschen lieben.</w:t>
      </w:r>
    </w:p>
    <w:p w14:paraId="31FE4D55" w14:textId="77777777" w:rsidR="00176F24" w:rsidRDefault="00176F24" w:rsidP="00176F24">
      <w:pPr>
        <w:pStyle w:val="StandardWeb"/>
      </w:pPr>
      <w:r>
        <w:t>Wenn wir sein göttliches Gebot</w:t>
      </w:r>
      <w:r>
        <w:br/>
        <w:t>Gern zu befolgen eilen,</w:t>
      </w:r>
      <w:r>
        <w:br/>
        <w:t>Wird er durch einen sanften Tod</w:t>
      </w:r>
      <w:r>
        <w:br/>
        <w:t>Uns neues Glück erteilen;</w:t>
      </w:r>
      <w:r>
        <w:br/>
        <w:t xml:space="preserve">Zu </w:t>
      </w:r>
      <w:proofErr w:type="spellStart"/>
      <w:r>
        <w:t>höhern</w:t>
      </w:r>
      <w:proofErr w:type="spellEnd"/>
      <w:r>
        <w:t xml:space="preserve"> Freuden gehen wir</w:t>
      </w:r>
      <w:r>
        <w:br/>
        <w:t xml:space="preserve">Durchs </w:t>
      </w:r>
      <w:proofErr w:type="spellStart"/>
      <w:r>
        <w:t>Todestal</w:t>
      </w:r>
      <w:proofErr w:type="spellEnd"/>
      <w:r>
        <w:t>, wenn wir schon hier</w:t>
      </w:r>
      <w:r>
        <w:br/>
        <w:t>Die Tugend freudig übten.</w:t>
      </w:r>
    </w:p>
    <w:p w14:paraId="03E98335" w14:textId="77777777" w:rsidR="00176F24" w:rsidRDefault="00176F24" w:rsidP="00176F24">
      <w:pPr>
        <w:pStyle w:val="StandardWeb"/>
      </w:pPr>
      <w:r>
        <w:t xml:space="preserve">Der </w:t>
      </w:r>
      <w:proofErr w:type="spellStart"/>
      <w:r>
        <w:t>Treubefundne</w:t>
      </w:r>
      <w:proofErr w:type="spellEnd"/>
      <w:r>
        <w:t xml:space="preserve"> jauchzt nun da,</w:t>
      </w:r>
      <w:r>
        <w:br/>
      </w:r>
      <w:proofErr w:type="spellStart"/>
      <w:r>
        <w:t>Wo</w:t>
      </w:r>
      <w:proofErr w:type="spellEnd"/>
      <w:r>
        <w:t xml:space="preserve"> ewig Freude wohnet,</w:t>
      </w:r>
      <w:r>
        <w:br/>
        <w:t>Und ist des Frommen Stunde nah,</w:t>
      </w:r>
      <w:r>
        <w:br/>
        <w:t xml:space="preserve">Die sein </w:t>
      </w:r>
      <w:proofErr w:type="spellStart"/>
      <w:r>
        <w:t>Vertraun</w:t>
      </w:r>
      <w:proofErr w:type="spellEnd"/>
      <w:r>
        <w:t xml:space="preserve"> belohnet;</w:t>
      </w:r>
      <w:r>
        <w:br/>
        <w:t>Die zu der kalten Todesgruft –</w:t>
      </w:r>
      <w:r>
        <w:br/>
        <w:t>Nein! – zu dem bessern Leben ruft,</w:t>
      </w:r>
      <w:r>
        <w:br/>
        <w:t xml:space="preserve">Wie froh kann er entschlummern! </w:t>
      </w:r>
    </w:p>
    <w:p w14:paraId="305B4D1D" w14:textId="77777777" w:rsidR="00176F24" w:rsidRDefault="00176F24" w:rsidP="00176F24">
      <w:pPr>
        <w:pStyle w:val="StandardWeb"/>
      </w:pPr>
      <w:r>
        <w:t>Ja, dieser Stunde harr auch ich</w:t>
      </w:r>
      <w:r>
        <w:br/>
        <w:t>Mit hoffnungsvoller Seele;</w:t>
      </w:r>
      <w:r>
        <w:br/>
        <w:t>Sie führt zu einer Wonne mich,</w:t>
      </w:r>
      <w:r>
        <w:br/>
        <w:t>Von der sich meine Seele</w:t>
      </w:r>
      <w:r>
        <w:br/>
      </w:r>
      <w:proofErr w:type="spellStart"/>
      <w:r>
        <w:t>Nur</w:t>
      </w:r>
      <w:proofErr w:type="spellEnd"/>
      <w:r>
        <w:t xml:space="preserve"> schwach das Glück hier denken kann,</w:t>
      </w:r>
      <w:r>
        <w:br/>
        <w:t>Das meiner wartet, und mir dann</w:t>
      </w:r>
      <w:r>
        <w:br/>
        <w:t>Ein ewig Erbteil bleibet.</w:t>
      </w:r>
    </w:p>
    <w:p w14:paraId="24C50FCD" w14:textId="77777777" w:rsidR="004F0A81" w:rsidRDefault="004F0A81" w:rsidP="004F0A81">
      <w:pPr>
        <w:pStyle w:val="berschrift1"/>
      </w:pPr>
      <w:r>
        <w:t>Wie schnell verfließen unsre Tage!</w:t>
      </w:r>
    </w:p>
    <w:p w14:paraId="36FBEF83" w14:textId="77777777" w:rsidR="004F0A81" w:rsidRDefault="004F0A81" w:rsidP="004F0A81">
      <w:pPr>
        <w:pStyle w:val="StandardWeb"/>
      </w:pPr>
      <w:r>
        <w:lastRenderedPageBreak/>
        <w:t>Wie schnell verfließen unsre Tage!</w:t>
      </w:r>
      <w:r>
        <w:br/>
        <w:t>Wie unbemerkt sind sie vollbracht!</w:t>
      </w:r>
      <w:r>
        <w:br/>
        <w:t>So klagen wir: nur, dass die Klage,</w:t>
      </w:r>
      <w:r>
        <w:br/>
        <w:t>Uns selten darum weiser macht;</w:t>
      </w:r>
      <w:r>
        <w:br/>
        <w:t>Nicht lehrt, dass diese kurze Frist</w:t>
      </w:r>
      <w:r>
        <w:br/>
        <w:t xml:space="preserve">Zur Ewigkeit Erziehung ist. </w:t>
      </w:r>
    </w:p>
    <w:p w14:paraId="7A203C5E" w14:textId="77777777" w:rsidR="004F0A81" w:rsidRDefault="004F0A81" w:rsidP="004F0A81">
      <w:pPr>
        <w:pStyle w:val="StandardWeb"/>
      </w:pPr>
      <w:r>
        <w:t xml:space="preserve">Wie? würden wir nach </w:t>
      </w:r>
      <w:proofErr w:type="spellStart"/>
      <w:r>
        <w:t>eiteln</w:t>
      </w:r>
      <w:proofErr w:type="spellEnd"/>
      <w:r>
        <w:t xml:space="preserve"> Dingen,</w:t>
      </w:r>
      <w:r>
        <w:br/>
        <w:t>Wovon oft der Genuss entehrt,</w:t>
      </w:r>
      <w:r>
        <w:br/>
        <w:t>Und nicht vielmehr nach Schätzen ringen,</w:t>
      </w:r>
      <w:r>
        <w:br/>
        <w:t>Die Motte nicht noch Rost verzehrt?</w:t>
      </w:r>
      <w:r>
        <w:br/>
        <w:t>Nicht jenes Lebens Herrlichkeit</w:t>
      </w:r>
      <w:r>
        <w:br/>
        <w:t xml:space="preserve">Mehr achten, als den Tand der Zeit? </w:t>
      </w:r>
    </w:p>
    <w:p w14:paraId="41B8E2CD" w14:textId="77777777" w:rsidR="004F0A81" w:rsidRDefault="004F0A81" w:rsidP="004F0A81">
      <w:pPr>
        <w:pStyle w:val="StandardWeb"/>
      </w:pPr>
      <w:r>
        <w:t>Für mich entflieht sie nie vergebens!</w:t>
      </w:r>
      <w:r>
        <w:br/>
        <w:t>Mich lehr der flüchtige Genuss</w:t>
      </w:r>
      <w:r>
        <w:br/>
        <w:t>Der besten Freuden dieses Lebens,</w:t>
      </w:r>
      <w:r>
        <w:br/>
        <w:t>Dass es ein Ende haben muss;</w:t>
      </w:r>
      <w:r>
        <w:br/>
        <w:t xml:space="preserve">Und dass, des Himmels mich zu </w:t>
      </w:r>
      <w:proofErr w:type="spellStart"/>
      <w:r>
        <w:t>freun</w:t>
      </w:r>
      <w:proofErr w:type="spellEnd"/>
      <w:r>
        <w:t>,</w:t>
      </w:r>
      <w:r>
        <w:br/>
        <w:t xml:space="preserve">Mein Wandel himmlisch müsse sein. </w:t>
      </w:r>
    </w:p>
    <w:p w14:paraId="53E80DB6" w14:textId="64BA3A08" w:rsidR="004F0A81" w:rsidRDefault="004F0A81" w:rsidP="004F0A81">
      <w:pPr>
        <w:pStyle w:val="berschrift1"/>
        <w:rPr>
          <w:sz w:val="48"/>
        </w:rPr>
      </w:pPr>
      <w:r>
        <w:t xml:space="preserve">Wie wonnevoll schwillt meine Brust </w:t>
      </w:r>
    </w:p>
    <w:p w14:paraId="63863F2F" w14:textId="77777777" w:rsidR="004F0A81" w:rsidRDefault="004F0A81" w:rsidP="004F0A81">
      <w:pPr>
        <w:pStyle w:val="StandardWeb"/>
      </w:pPr>
      <w:r>
        <w:t>Wie wonnevoll schwillt meine Brust</w:t>
      </w:r>
      <w:r>
        <w:br/>
        <w:t>Schau‘ ich zur Himmels Sphäre!</w:t>
      </w:r>
      <w:r>
        <w:br/>
        <w:t>Dort jauchz‘ ich einst voll reiner Lust</w:t>
      </w:r>
      <w:r>
        <w:br/>
        <w:t>Mit euch, ihr Engel Chöre!</w:t>
      </w:r>
      <w:r>
        <w:br/>
        <w:t>Dort, Weltenschöpfer! schau‘ ich dich:</w:t>
      </w:r>
      <w:r>
        <w:br/>
        <w:t>Wie sehnt mein Geist – wie sehnt er sich</w:t>
      </w:r>
      <w:r>
        <w:br/>
        <w:t xml:space="preserve">Nach dieser Feierstunde! </w:t>
      </w:r>
    </w:p>
    <w:p w14:paraId="3032D9F9" w14:textId="77777777" w:rsidR="004F0A81" w:rsidRDefault="004F0A81" w:rsidP="004F0A81">
      <w:pPr>
        <w:pStyle w:val="StandardWeb"/>
      </w:pPr>
      <w:r>
        <w:t xml:space="preserve">Gott schau‘ ich! Der </w:t>
      </w:r>
      <w:proofErr w:type="spellStart"/>
      <w:r>
        <w:t>Gedank</w:t>
      </w:r>
      <w:proofErr w:type="spellEnd"/>
      <w:r>
        <w:t>‘ entreißt</w:t>
      </w:r>
      <w:r>
        <w:br/>
        <w:t>Mich schon der Erde Schranken.</w:t>
      </w:r>
      <w:r>
        <w:br/>
        <w:t>Einst schau‘ ich Gott! wie fühlt mein Geist</w:t>
      </w:r>
      <w:r>
        <w:br/>
        <w:t>Gedränge von Gedanken;</w:t>
      </w:r>
      <w:r>
        <w:br/>
        <w:t>Die über alles Denken weit</w:t>
      </w:r>
      <w:r>
        <w:br/>
        <w:t xml:space="preserve">zu </w:t>
      </w:r>
      <w:proofErr w:type="spellStart"/>
      <w:r>
        <w:t>hocherhabner</w:t>
      </w:r>
      <w:proofErr w:type="spellEnd"/>
      <w:r>
        <w:t xml:space="preserve"> Seligkeit</w:t>
      </w:r>
      <w:r>
        <w:br/>
        <w:t xml:space="preserve">Des Himmels mich erheben. </w:t>
      </w:r>
    </w:p>
    <w:p w14:paraId="29E0EE84" w14:textId="77777777" w:rsidR="004F0A81" w:rsidRDefault="004F0A81" w:rsidP="004F0A81">
      <w:pPr>
        <w:pStyle w:val="StandardWeb"/>
      </w:pPr>
      <w:r>
        <w:t>Doch Schatten ist, o Sterblicher,</w:t>
      </w:r>
      <w:r>
        <w:br/>
        <w:t>Dein Bild von jenem Leben.</w:t>
      </w:r>
      <w:r>
        <w:br/>
        <w:t>Die Schöpfung zeigt’s, der Weltenherr</w:t>
      </w:r>
      <w:r>
        <w:br/>
        <w:t xml:space="preserve">Wird </w:t>
      </w:r>
      <w:proofErr w:type="spellStart"/>
      <w:r>
        <w:t>größre</w:t>
      </w:r>
      <w:proofErr w:type="spellEnd"/>
      <w:r>
        <w:t xml:space="preserve"> Wonne geben!</w:t>
      </w:r>
      <w:r>
        <w:br/>
        <w:t xml:space="preserve">Drum </w:t>
      </w:r>
      <w:proofErr w:type="spellStart"/>
      <w:r>
        <w:t>bild</w:t>
      </w:r>
      <w:proofErr w:type="spellEnd"/>
      <w:r>
        <w:t>‘ o Seele! bilde dir,</w:t>
      </w:r>
      <w:r>
        <w:br/>
        <w:t>So schön du kannst, die Freuden hier,</w:t>
      </w:r>
      <w:r>
        <w:br/>
        <w:t>Und streb‘ nach höchster Würde.</w:t>
      </w:r>
    </w:p>
    <w:p w14:paraId="5125F2B8" w14:textId="2E7B7CF9" w:rsidR="004F0A81" w:rsidRDefault="00176F24" w:rsidP="00176F24">
      <w:pPr>
        <w:pStyle w:val="berschrift1"/>
      </w:pPr>
      <w:r>
        <w:t>Zu dieses Lebens Sorgen</w:t>
      </w:r>
    </w:p>
    <w:p w14:paraId="37DD70AF" w14:textId="77777777" w:rsidR="004F0A81" w:rsidRDefault="004F0A81" w:rsidP="004F0A81">
      <w:pPr>
        <w:pStyle w:val="StandardWeb"/>
      </w:pPr>
      <w:r>
        <w:lastRenderedPageBreak/>
        <w:t>Zu dieses Lebens Sorgen,</w:t>
      </w:r>
      <w:r>
        <w:br/>
        <w:t>Der neuen Tagespflicht,</w:t>
      </w:r>
      <w:r>
        <w:br/>
        <w:t>Weckt mich der junge Morgen;</w:t>
      </w:r>
      <w:r>
        <w:br/>
        <w:t>Allein ich zage nicht.</w:t>
      </w:r>
      <w:r>
        <w:br/>
        <w:t>des guten Vaters Treu,</w:t>
      </w:r>
      <w:r>
        <w:br/>
        <w:t>Die mich im Schlaf bedeckte,</w:t>
      </w:r>
      <w:r>
        <w:br/>
        <w:t>Dass mich kein Unfall weckte,</w:t>
      </w:r>
      <w:r>
        <w:br/>
        <w:t xml:space="preserve">Erwacht mit ihm aufs neu. </w:t>
      </w:r>
    </w:p>
    <w:p w14:paraId="4538BC5F" w14:textId="77777777" w:rsidR="004F0A81" w:rsidRDefault="004F0A81" w:rsidP="004F0A81">
      <w:pPr>
        <w:pStyle w:val="StandardWeb"/>
      </w:pPr>
      <w:r>
        <w:t>Preis dir, du Gott der Gnade!</w:t>
      </w:r>
      <w:r>
        <w:br/>
        <w:t>O leite mich, dein Kind,</w:t>
      </w:r>
      <w:r>
        <w:br/>
        <w:t>Auch heut auf solche Pfade,</w:t>
      </w:r>
      <w:r>
        <w:br/>
        <w:t>Die dir gefällig sind!</w:t>
      </w:r>
      <w:r>
        <w:br/>
        <w:t>Gib mir Gelegenheit</w:t>
      </w:r>
      <w:r>
        <w:br/>
      </w:r>
      <w:proofErr w:type="spellStart"/>
      <w:r>
        <w:t>Viel</w:t>
      </w:r>
      <w:proofErr w:type="spellEnd"/>
      <w:r>
        <w:t xml:space="preserve"> Gutes auszurichten,</w:t>
      </w:r>
      <w:r>
        <w:br/>
        <w:t>Und zu den schwersten Pflichten</w:t>
      </w:r>
      <w:r>
        <w:br/>
        <w:t xml:space="preserve">Lust, Mut und Tätigkeit! </w:t>
      </w:r>
    </w:p>
    <w:p w14:paraId="2C9F5756" w14:textId="77777777" w:rsidR="004F0A81" w:rsidRDefault="004F0A81" w:rsidP="004F0A81">
      <w:pPr>
        <w:pStyle w:val="StandardWeb"/>
      </w:pPr>
      <w:r>
        <w:t>Willst du mir Leiden schicken,</w:t>
      </w:r>
      <w:r>
        <w:br/>
      </w:r>
      <w:proofErr w:type="spellStart"/>
      <w:r>
        <w:t>So</w:t>
      </w:r>
      <w:proofErr w:type="spellEnd"/>
      <w:r>
        <w:t xml:space="preserve"> lindre meinen Schmerz!</w:t>
      </w:r>
      <w:r>
        <w:br/>
        <w:t>Soll mich ein Gut beglücken,</w:t>
      </w:r>
      <w:r>
        <w:br/>
        <w:t>Gib mir ein dankbar Herz!</w:t>
      </w:r>
      <w:r>
        <w:br/>
        <w:t>Soll meine Lebenszeit</w:t>
      </w:r>
      <w:r>
        <w:br/>
        <w:t>Kurz oder lange währen;</w:t>
      </w:r>
      <w:r>
        <w:br/>
        <w:t>Stets sei es dir zu Ehren</w:t>
      </w:r>
      <w:r>
        <w:br/>
        <w:t xml:space="preserve">Und mir zur Seligkeit. </w:t>
      </w:r>
    </w:p>
    <w:p w14:paraId="3A23E3FF" w14:textId="77777777" w:rsidR="00BD71A4" w:rsidRDefault="00BD71A4">
      <w:pPr>
        <w:spacing w:after="0" w:line="240" w:lineRule="auto"/>
        <w:rPr>
          <w:rFonts w:eastAsia="Times New Roman"/>
          <w:b/>
          <w:bCs/>
          <w:color w:val="000000"/>
          <w:kern w:val="36"/>
          <w:sz w:val="36"/>
          <w:szCs w:val="48"/>
          <w:lang w:eastAsia="de-DE"/>
        </w:rPr>
      </w:pPr>
      <w:r>
        <w:br w:type="page"/>
      </w:r>
    </w:p>
    <w:p w14:paraId="0DEE7246" w14:textId="77777777" w:rsidR="00D5498D" w:rsidRPr="00D5498D" w:rsidRDefault="00D5498D" w:rsidP="008E63BE">
      <w:pPr>
        <w:pStyle w:val="berschrift1"/>
      </w:pPr>
      <w:r w:rsidRPr="00D5498D">
        <w:lastRenderedPageBreak/>
        <w:t>Quellen:</w:t>
      </w:r>
    </w:p>
    <w:p w14:paraId="0FA2A998"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2"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6E50EE9A" w14:textId="77777777" w:rsidR="00BD71A4" w:rsidRDefault="008B493D"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1DE879A" w14:textId="77777777" w:rsidR="00BD71A4" w:rsidRDefault="008B493D" w:rsidP="00BD71A4">
      <w:pPr>
        <w:spacing w:before="100" w:beforeAutospacing="1" w:after="119" w:line="240" w:lineRule="auto"/>
        <w:rPr>
          <w:rFonts w:eastAsia="Times New Roman"/>
          <w:color w:val="000000"/>
          <w:szCs w:val="24"/>
          <w:lang w:eastAsia="de-DE"/>
        </w:rPr>
      </w:pPr>
      <w:hyperlink r:id="rId14" w:history="1">
        <w:r w:rsidR="00BD71A4">
          <w:rPr>
            <w:rFonts w:eastAsia="Times New Roman"/>
            <w:color w:val="0000FF"/>
            <w:szCs w:val="24"/>
            <w:u w:val="single"/>
            <w:lang w:eastAsia="de-DE"/>
          </w:rPr>
          <w:t>Briefe der Reformationszeit</w:t>
        </w:r>
      </w:hyperlink>
    </w:p>
    <w:p w14:paraId="4104E9F3" w14:textId="77777777" w:rsidR="00BD71A4" w:rsidRDefault="008B493D" w:rsidP="00D5498D">
      <w:pPr>
        <w:spacing w:before="100" w:beforeAutospacing="1" w:after="119" w:line="240" w:lineRule="auto"/>
        <w:rPr>
          <w:rFonts w:eastAsia="Times New Roman"/>
          <w:color w:val="0000FF"/>
          <w:szCs w:val="24"/>
          <w:u w:val="single"/>
          <w:lang w:eastAsia="de-DE"/>
        </w:rPr>
      </w:pPr>
      <w:hyperlink r:id="rId15" w:history="1">
        <w:r w:rsidR="00BD71A4">
          <w:rPr>
            <w:rFonts w:eastAsia="Times New Roman"/>
            <w:color w:val="0000FF"/>
            <w:szCs w:val="24"/>
            <w:u w:val="single"/>
            <w:lang w:eastAsia="de-DE"/>
          </w:rPr>
          <w:t>Gebete</w:t>
        </w:r>
      </w:hyperlink>
    </w:p>
    <w:p w14:paraId="748FE24C" w14:textId="77777777" w:rsidR="00BD71A4" w:rsidRDefault="008B493D" w:rsidP="00D5498D">
      <w:pPr>
        <w:spacing w:before="100" w:beforeAutospacing="1" w:after="119" w:line="240" w:lineRule="auto"/>
        <w:rPr>
          <w:rFonts w:eastAsia="Times New Roman"/>
          <w:color w:val="0000FF"/>
          <w:szCs w:val="24"/>
          <w:u w:val="single"/>
          <w:lang w:eastAsia="de-DE"/>
        </w:rPr>
      </w:pPr>
      <w:hyperlink r:id="rId16" w:history="1">
        <w:r w:rsidR="00BD71A4">
          <w:rPr>
            <w:rFonts w:eastAsia="Times New Roman"/>
            <w:color w:val="0000FF"/>
            <w:szCs w:val="24"/>
            <w:u w:val="single"/>
            <w:lang w:eastAsia="de-DE"/>
          </w:rPr>
          <w:t>Zeugen Christi</w:t>
        </w:r>
      </w:hyperlink>
    </w:p>
    <w:p w14:paraId="4EE9615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6A481773"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AB8969A"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44182" w14:textId="77777777" w:rsidR="008B493D" w:rsidRDefault="008B493D" w:rsidP="00CA68D9">
      <w:pPr>
        <w:spacing w:after="0" w:line="240" w:lineRule="auto"/>
      </w:pPr>
      <w:r>
        <w:separator/>
      </w:r>
    </w:p>
  </w:endnote>
  <w:endnote w:type="continuationSeparator" w:id="0">
    <w:p w14:paraId="3D1A11E1" w14:textId="77777777" w:rsidR="008B493D" w:rsidRDefault="008B493D"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106B" w14:textId="77777777" w:rsidR="008B493D" w:rsidRDefault="008B493D" w:rsidP="00CA68D9">
      <w:pPr>
        <w:spacing w:after="0" w:line="240" w:lineRule="auto"/>
      </w:pPr>
      <w:r>
        <w:separator/>
      </w:r>
    </w:p>
  </w:footnote>
  <w:footnote w:type="continuationSeparator" w:id="0">
    <w:p w14:paraId="5769C80D" w14:textId="77777777" w:rsidR="008B493D" w:rsidRDefault="008B493D"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81"/>
    <w:rsid w:val="00031AA5"/>
    <w:rsid w:val="000700B0"/>
    <w:rsid w:val="00082307"/>
    <w:rsid w:val="000C66E5"/>
    <w:rsid w:val="000D088F"/>
    <w:rsid w:val="00122BD9"/>
    <w:rsid w:val="00176F2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4E7CA6"/>
    <w:rsid w:val="004F0A81"/>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B493D"/>
    <w:rsid w:val="008D7463"/>
    <w:rsid w:val="008E2C7C"/>
    <w:rsid w:val="008E417E"/>
    <w:rsid w:val="008E63BE"/>
    <w:rsid w:val="009A19EB"/>
    <w:rsid w:val="009B322A"/>
    <w:rsid w:val="009F720B"/>
    <w:rsid w:val="00A8716C"/>
    <w:rsid w:val="00AF0916"/>
    <w:rsid w:val="00B365E5"/>
    <w:rsid w:val="00B928DD"/>
    <w:rsid w:val="00BD0640"/>
    <w:rsid w:val="00BD71A4"/>
    <w:rsid w:val="00C20F11"/>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FC00B"/>
  <w15:chartTrackingRefBased/>
  <w15:docId w15:val="{C0E3B391-B2A0-442C-8B6A-11370AC6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4F0A81"/>
  </w:style>
  <w:style w:type="character" w:customStyle="1" w:styleId="cat-links">
    <w:name w:val="cat-links"/>
    <w:basedOn w:val="Absatz-Standardschriftart"/>
    <w:rsid w:val="004F0A81"/>
  </w:style>
  <w:style w:type="character" w:customStyle="1" w:styleId="tags-links">
    <w:name w:val="tags-links"/>
    <w:basedOn w:val="Absatz-Standardschriftart"/>
    <w:rsid w:val="004F0A81"/>
  </w:style>
  <w:style w:type="character" w:customStyle="1" w:styleId="edit-link">
    <w:name w:val="edit-link"/>
    <w:basedOn w:val="Absatz-Standardschriftart"/>
    <w:rsid w:val="004F0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10587647">
      <w:bodyDiv w:val="1"/>
      <w:marLeft w:val="0"/>
      <w:marRight w:val="0"/>
      <w:marTop w:val="0"/>
      <w:marBottom w:val="0"/>
      <w:divBdr>
        <w:top w:val="none" w:sz="0" w:space="0" w:color="auto"/>
        <w:left w:val="none" w:sz="0" w:space="0" w:color="auto"/>
        <w:bottom w:val="none" w:sz="0" w:space="0" w:color="auto"/>
        <w:right w:val="none" w:sz="0" w:space="0" w:color="auto"/>
      </w:divBdr>
      <w:divsChild>
        <w:div w:id="335160356">
          <w:marLeft w:val="0"/>
          <w:marRight w:val="0"/>
          <w:marTop w:val="0"/>
          <w:marBottom w:val="0"/>
          <w:divBdr>
            <w:top w:val="none" w:sz="0" w:space="0" w:color="auto"/>
            <w:left w:val="none" w:sz="0" w:space="0" w:color="auto"/>
            <w:bottom w:val="none" w:sz="0" w:space="0" w:color="auto"/>
            <w:right w:val="none" w:sz="0" w:space="0" w:color="auto"/>
          </w:divBdr>
        </w:div>
        <w:div w:id="2140105921">
          <w:marLeft w:val="0"/>
          <w:marRight w:val="0"/>
          <w:marTop w:val="0"/>
          <w:marBottom w:val="0"/>
          <w:divBdr>
            <w:top w:val="none" w:sz="0" w:space="0" w:color="auto"/>
            <w:left w:val="none" w:sz="0" w:space="0" w:color="auto"/>
            <w:bottom w:val="none" w:sz="0" w:space="0" w:color="auto"/>
            <w:right w:val="none" w:sz="0" w:space="0" w:color="auto"/>
          </w:divBdr>
        </w:div>
        <w:div w:id="1394424342">
          <w:marLeft w:val="0"/>
          <w:marRight w:val="0"/>
          <w:marTop w:val="0"/>
          <w:marBottom w:val="0"/>
          <w:divBdr>
            <w:top w:val="none" w:sz="0" w:space="0" w:color="auto"/>
            <w:left w:val="none" w:sz="0" w:space="0" w:color="auto"/>
            <w:bottom w:val="none" w:sz="0" w:space="0" w:color="auto"/>
            <w:right w:val="none" w:sz="0" w:space="0" w:color="auto"/>
          </w:divBdr>
        </w:div>
        <w:div w:id="16544978">
          <w:marLeft w:val="0"/>
          <w:marRight w:val="0"/>
          <w:marTop w:val="0"/>
          <w:marBottom w:val="0"/>
          <w:divBdr>
            <w:top w:val="none" w:sz="0" w:space="0" w:color="auto"/>
            <w:left w:val="none" w:sz="0" w:space="0" w:color="auto"/>
            <w:bottom w:val="none" w:sz="0" w:space="0" w:color="auto"/>
            <w:right w:val="none" w:sz="0" w:space="0" w:color="auto"/>
          </w:divBdr>
        </w:div>
        <w:div w:id="953902462">
          <w:marLeft w:val="0"/>
          <w:marRight w:val="0"/>
          <w:marTop w:val="0"/>
          <w:marBottom w:val="0"/>
          <w:divBdr>
            <w:top w:val="none" w:sz="0" w:space="0" w:color="auto"/>
            <w:left w:val="none" w:sz="0" w:space="0" w:color="auto"/>
            <w:bottom w:val="none" w:sz="0" w:space="0" w:color="auto"/>
            <w:right w:val="none" w:sz="0" w:space="0" w:color="auto"/>
          </w:divBdr>
        </w:div>
        <w:div w:id="1166017915">
          <w:marLeft w:val="0"/>
          <w:marRight w:val="0"/>
          <w:marTop w:val="0"/>
          <w:marBottom w:val="0"/>
          <w:divBdr>
            <w:top w:val="none" w:sz="0" w:space="0" w:color="auto"/>
            <w:left w:val="none" w:sz="0" w:space="0" w:color="auto"/>
            <w:bottom w:val="none" w:sz="0" w:space="0" w:color="auto"/>
            <w:right w:val="none" w:sz="0" w:space="0" w:color="auto"/>
          </w:divBdr>
        </w:div>
        <w:div w:id="910122090">
          <w:marLeft w:val="0"/>
          <w:marRight w:val="0"/>
          <w:marTop w:val="0"/>
          <w:marBottom w:val="0"/>
          <w:divBdr>
            <w:top w:val="none" w:sz="0" w:space="0" w:color="auto"/>
            <w:left w:val="none" w:sz="0" w:space="0" w:color="auto"/>
            <w:bottom w:val="none" w:sz="0" w:space="0" w:color="auto"/>
            <w:right w:val="none" w:sz="0" w:space="0" w:color="auto"/>
          </w:divBdr>
        </w:div>
        <w:div w:id="1924798950">
          <w:marLeft w:val="0"/>
          <w:marRight w:val="0"/>
          <w:marTop w:val="0"/>
          <w:marBottom w:val="0"/>
          <w:divBdr>
            <w:top w:val="none" w:sz="0" w:space="0" w:color="auto"/>
            <w:left w:val="none" w:sz="0" w:space="0" w:color="auto"/>
            <w:bottom w:val="none" w:sz="0" w:space="0" w:color="auto"/>
            <w:right w:val="none" w:sz="0" w:space="0" w:color="auto"/>
          </w:divBdr>
        </w:div>
        <w:div w:id="297540248">
          <w:marLeft w:val="0"/>
          <w:marRight w:val="0"/>
          <w:marTop w:val="0"/>
          <w:marBottom w:val="0"/>
          <w:divBdr>
            <w:top w:val="none" w:sz="0" w:space="0" w:color="auto"/>
            <w:left w:val="none" w:sz="0" w:space="0" w:color="auto"/>
            <w:bottom w:val="none" w:sz="0" w:space="0" w:color="auto"/>
            <w:right w:val="none" w:sz="0" w:space="0" w:color="auto"/>
          </w:divBdr>
        </w:div>
        <w:div w:id="1085566284">
          <w:marLeft w:val="0"/>
          <w:marRight w:val="0"/>
          <w:marTop w:val="0"/>
          <w:marBottom w:val="0"/>
          <w:divBdr>
            <w:top w:val="none" w:sz="0" w:space="0" w:color="auto"/>
            <w:left w:val="none" w:sz="0" w:space="0" w:color="auto"/>
            <w:bottom w:val="none" w:sz="0" w:space="0" w:color="auto"/>
            <w:right w:val="none" w:sz="0" w:space="0" w:color="auto"/>
          </w:divBdr>
        </w:div>
        <w:div w:id="722018574">
          <w:marLeft w:val="0"/>
          <w:marRight w:val="0"/>
          <w:marTop w:val="0"/>
          <w:marBottom w:val="0"/>
          <w:divBdr>
            <w:top w:val="none" w:sz="0" w:space="0" w:color="auto"/>
            <w:left w:val="none" w:sz="0" w:space="0" w:color="auto"/>
            <w:bottom w:val="none" w:sz="0" w:space="0" w:color="auto"/>
            <w:right w:val="none" w:sz="0" w:space="0" w:color="auto"/>
          </w:divBdr>
        </w:div>
        <w:div w:id="379330157">
          <w:marLeft w:val="0"/>
          <w:marRight w:val="0"/>
          <w:marTop w:val="0"/>
          <w:marBottom w:val="0"/>
          <w:divBdr>
            <w:top w:val="none" w:sz="0" w:space="0" w:color="auto"/>
            <w:left w:val="none" w:sz="0" w:space="0" w:color="auto"/>
            <w:bottom w:val="none" w:sz="0" w:space="0" w:color="auto"/>
            <w:right w:val="none" w:sz="0" w:space="0" w:color="auto"/>
          </w:divBdr>
        </w:div>
        <w:div w:id="1177428872">
          <w:marLeft w:val="0"/>
          <w:marRight w:val="0"/>
          <w:marTop w:val="0"/>
          <w:marBottom w:val="0"/>
          <w:divBdr>
            <w:top w:val="none" w:sz="0" w:space="0" w:color="auto"/>
            <w:left w:val="none" w:sz="0" w:space="0" w:color="auto"/>
            <w:bottom w:val="none" w:sz="0" w:space="0" w:color="auto"/>
            <w:right w:val="none" w:sz="0" w:space="0" w:color="auto"/>
          </w:divBdr>
        </w:div>
        <w:div w:id="937256883">
          <w:marLeft w:val="0"/>
          <w:marRight w:val="0"/>
          <w:marTop w:val="0"/>
          <w:marBottom w:val="0"/>
          <w:divBdr>
            <w:top w:val="none" w:sz="0" w:space="0" w:color="auto"/>
            <w:left w:val="none" w:sz="0" w:space="0" w:color="auto"/>
            <w:bottom w:val="none" w:sz="0" w:space="0" w:color="auto"/>
            <w:right w:val="none" w:sz="0" w:space="0" w:color="auto"/>
          </w:divBdr>
        </w:div>
        <w:div w:id="1658069708">
          <w:marLeft w:val="0"/>
          <w:marRight w:val="0"/>
          <w:marTop w:val="0"/>
          <w:marBottom w:val="0"/>
          <w:divBdr>
            <w:top w:val="none" w:sz="0" w:space="0" w:color="auto"/>
            <w:left w:val="none" w:sz="0" w:space="0" w:color="auto"/>
            <w:bottom w:val="none" w:sz="0" w:space="0" w:color="auto"/>
            <w:right w:val="none" w:sz="0" w:space="0" w:color="auto"/>
          </w:divBdr>
        </w:div>
        <w:div w:id="1830635840">
          <w:marLeft w:val="0"/>
          <w:marRight w:val="0"/>
          <w:marTop w:val="0"/>
          <w:marBottom w:val="0"/>
          <w:divBdr>
            <w:top w:val="none" w:sz="0" w:space="0" w:color="auto"/>
            <w:left w:val="none" w:sz="0" w:space="0" w:color="auto"/>
            <w:bottom w:val="none" w:sz="0" w:space="0" w:color="auto"/>
            <w:right w:val="none" w:sz="0" w:space="0" w:color="auto"/>
          </w:divBdr>
        </w:div>
        <w:div w:id="1053429616">
          <w:marLeft w:val="0"/>
          <w:marRight w:val="0"/>
          <w:marTop w:val="0"/>
          <w:marBottom w:val="0"/>
          <w:divBdr>
            <w:top w:val="none" w:sz="0" w:space="0" w:color="auto"/>
            <w:left w:val="none" w:sz="0" w:space="0" w:color="auto"/>
            <w:bottom w:val="none" w:sz="0" w:space="0" w:color="auto"/>
            <w:right w:val="none" w:sz="0" w:space="0" w:color="auto"/>
          </w:divBdr>
        </w:div>
        <w:div w:id="1477724211">
          <w:marLeft w:val="0"/>
          <w:marRight w:val="0"/>
          <w:marTop w:val="0"/>
          <w:marBottom w:val="0"/>
          <w:divBdr>
            <w:top w:val="none" w:sz="0" w:space="0" w:color="auto"/>
            <w:left w:val="none" w:sz="0" w:space="0" w:color="auto"/>
            <w:bottom w:val="none" w:sz="0" w:space="0" w:color="auto"/>
            <w:right w:val="none" w:sz="0" w:space="0" w:color="auto"/>
          </w:divBdr>
        </w:div>
        <w:div w:id="1687638722">
          <w:marLeft w:val="0"/>
          <w:marRight w:val="0"/>
          <w:marTop w:val="0"/>
          <w:marBottom w:val="0"/>
          <w:divBdr>
            <w:top w:val="none" w:sz="0" w:space="0" w:color="auto"/>
            <w:left w:val="none" w:sz="0" w:space="0" w:color="auto"/>
            <w:bottom w:val="none" w:sz="0" w:space="0" w:color="auto"/>
            <w:right w:val="none" w:sz="0" w:space="0" w:color="auto"/>
          </w:divBdr>
        </w:div>
        <w:div w:id="174224523">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08909003">
      <w:bodyDiv w:val="1"/>
      <w:marLeft w:val="0"/>
      <w:marRight w:val="0"/>
      <w:marTop w:val="0"/>
      <w:marBottom w:val="0"/>
      <w:divBdr>
        <w:top w:val="none" w:sz="0" w:space="0" w:color="auto"/>
        <w:left w:val="none" w:sz="0" w:space="0" w:color="auto"/>
        <w:bottom w:val="none" w:sz="0" w:space="0" w:color="auto"/>
        <w:right w:val="none" w:sz="0" w:space="0" w:color="auto"/>
      </w:divBdr>
      <w:divsChild>
        <w:div w:id="146750080">
          <w:marLeft w:val="0"/>
          <w:marRight w:val="0"/>
          <w:marTop w:val="0"/>
          <w:marBottom w:val="0"/>
          <w:divBdr>
            <w:top w:val="none" w:sz="0" w:space="0" w:color="auto"/>
            <w:left w:val="none" w:sz="0" w:space="0" w:color="auto"/>
            <w:bottom w:val="none" w:sz="0" w:space="0" w:color="auto"/>
            <w:right w:val="none" w:sz="0" w:space="0" w:color="auto"/>
          </w:divBdr>
        </w:div>
        <w:div w:id="1292438135">
          <w:marLeft w:val="0"/>
          <w:marRight w:val="0"/>
          <w:marTop w:val="0"/>
          <w:marBottom w:val="0"/>
          <w:divBdr>
            <w:top w:val="none" w:sz="0" w:space="0" w:color="auto"/>
            <w:left w:val="none" w:sz="0" w:space="0" w:color="auto"/>
            <w:bottom w:val="none" w:sz="0" w:space="0" w:color="auto"/>
            <w:right w:val="none" w:sz="0" w:space="0" w:color="auto"/>
          </w:divBdr>
        </w:div>
        <w:div w:id="210310568">
          <w:marLeft w:val="0"/>
          <w:marRight w:val="0"/>
          <w:marTop w:val="0"/>
          <w:marBottom w:val="0"/>
          <w:divBdr>
            <w:top w:val="none" w:sz="0" w:space="0" w:color="auto"/>
            <w:left w:val="none" w:sz="0" w:space="0" w:color="auto"/>
            <w:bottom w:val="none" w:sz="0" w:space="0" w:color="auto"/>
            <w:right w:val="none" w:sz="0" w:space="0" w:color="auto"/>
          </w:divBdr>
        </w:div>
        <w:div w:id="1778718577">
          <w:marLeft w:val="0"/>
          <w:marRight w:val="0"/>
          <w:marTop w:val="0"/>
          <w:marBottom w:val="0"/>
          <w:divBdr>
            <w:top w:val="none" w:sz="0" w:space="0" w:color="auto"/>
            <w:left w:val="none" w:sz="0" w:space="0" w:color="auto"/>
            <w:bottom w:val="none" w:sz="0" w:space="0" w:color="auto"/>
            <w:right w:val="none" w:sz="0" w:space="0" w:color="auto"/>
          </w:divBdr>
        </w:div>
        <w:div w:id="1688868643">
          <w:marLeft w:val="0"/>
          <w:marRight w:val="0"/>
          <w:marTop w:val="0"/>
          <w:marBottom w:val="0"/>
          <w:divBdr>
            <w:top w:val="none" w:sz="0" w:space="0" w:color="auto"/>
            <w:left w:val="none" w:sz="0" w:space="0" w:color="auto"/>
            <w:bottom w:val="none" w:sz="0" w:space="0" w:color="auto"/>
            <w:right w:val="none" w:sz="0" w:space="0" w:color="auto"/>
          </w:divBdr>
        </w:div>
        <w:div w:id="782268819">
          <w:marLeft w:val="0"/>
          <w:marRight w:val="0"/>
          <w:marTop w:val="0"/>
          <w:marBottom w:val="0"/>
          <w:divBdr>
            <w:top w:val="none" w:sz="0" w:space="0" w:color="auto"/>
            <w:left w:val="none" w:sz="0" w:space="0" w:color="auto"/>
            <w:bottom w:val="none" w:sz="0" w:space="0" w:color="auto"/>
            <w:right w:val="none" w:sz="0" w:space="0" w:color="auto"/>
          </w:divBdr>
        </w:div>
        <w:div w:id="740981896">
          <w:marLeft w:val="0"/>
          <w:marRight w:val="0"/>
          <w:marTop w:val="0"/>
          <w:marBottom w:val="0"/>
          <w:divBdr>
            <w:top w:val="none" w:sz="0" w:space="0" w:color="auto"/>
            <w:left w:val="none" w:sz="0" w:space="0" w:color="auto"/>
            <w:bottom w:val="none" w:sz="0" w:space="0" w:color="auto"/>
            <w:right w:val="none" w:sz="0" w:space="0" w:color="auto"/>
          </w:divBdr>
        </w:div>
        <w:div w:id="596329667">
          <w:marLeft w:val="0"/>
          <w:marRight w:val="0"/>
          <w:marTop w:val="0"/>
          <w:marBottom w:val="0"/>
          <w:divBdr>
            <w:top w:val="none" w:sz="0" w:space="0" w:color="auto"/>
            <w:left w:val="none" w:sz="0" w:space="0" w:color="auto"/>
            <w:bottom w:val="none" w:sz="0" w:space="0" w:color="auto"/>
            <w:right w:val="none" w:sz="0" w:space="0" w:color="auto"/>
          </w:divBdr>
        </w:div>
        <w:div w:id="21370260">
          <w:marLeft w:val="0"/>
          <w:marRight w:val="0"/>
          <w:marTop w:val="0"/>
          <w:marBottom w:val="0"/>
          <w:divBdr>
            <w:top w:val="none" w:sz="0" w:space="0" w:color="auto"/>
            <w:left w:val="none" w:sz="0" w:space="0" w:color="auto"/>
            <w:bottom w:val="none" w:sz="0" w:space="0" w:color="auto"/>
            <w:right w:val="none" w:sz="0" w:space="0" w:color="auto"/>
          </w:divBdr>
        </w:div>
        <w:div w:id="1858807898">
          <w:marLeft w:val="0"/>
          <w:marRight w:val="0"/>
          <w:marTop w:val="0"/>
          <w:marBottom w:val="0"/>
          <w:divBdr>
            <w:top w:val="none" w:sz="0" w:space="0" w:color="auto"/>
            <w:left w:val="none" w:sz="0" w:space="0" w:color="auto"/>
            <w:bottom w:val="none" w:sz="0" w:space="0" w:color="auto"/>
            <w:right w:val="none" w:sz="0" w:space="0" w:color="auto"/>
          </w:divBdr>
        </w:div>
        <w:div w:id="310717744">
          <w:marLeft w:val="0"/>
          <w:marRight w:val="0"/>
          <w:marTop w:val="0"/>
          <w:marBottom w:val="0"/>
          <w:divBdr>
            <w:top w:val="none" w:sz="0" w:space="0" w:color="auto"/>
            <w:left w:val="none" w:sz="0" w:space="0" w:color="auto"/>
            <w:bottom w:val="none" w:sz="0" w:space="0" w:color="auto"/>
            <w:right w:val="none" w:sz="0" w:space="0" w:color="auto"/>
          </w:divBdr>
        </w:div>
        <w:div w:id="417411131">
          <w:marLeft w:val="0"/>
          <w:marRight w:val="0"/>
          <w:marTop w:val="0"/>
          <w:marBottom w:val="0"/>
          <w:divBdr>
            <w:top w:val="none" w:sz="0" w:space="0" w:color="auto"/>
            <w:left w:val="none" w:sz="0" w:space="0" w:color="auto"/>
            <w:bottom w:val="none" w:sz="0" w:space="0" w:color="auto"/>
            <w:right w:val="none" w:sz="0" w:space="0" w:color="auto"/>
          </w:divBdr>
        </w:div>
        <w:div w:id="1775319056">
          <w:marLeft w:val="0"/>
          <w:marRight w:val="0"/>
          <w:marTop w:val="0"/>
          <w:marBottom w:val="0"/>
          <w:divBdr>
            <w:top w:val="none" w:sz="0" w:space="0" w:color="auto"/>
            <w:left w:val="none" w:sz="0" w:space="0" w:color="auto"/>
            <w:bottom w:val="none" w:sz="0" w:space="0" w:color="auto"/>
            <w:right w:val="none" w:sz="0" w:space="0" w:color="auto"/>
          </w:divBdr>
        </w:div>
        <w:div w:id="1301762877">
          <w:marLeft w:val="0"/>
          <w:marRight w:val="0"/>
          <w:marTop w:val="0"/>
          <w:marBottom w:val="0"/>
          <w:divBdr>
            <w:top w:val="none" w:sz="0" w:space="0" w:color="auto"/>
            <w:left w:val="none" w:sz="0" w:space="0" w:color="auto"/>
            <w:bottom w:val="none" w:sz="0" w:space="0" w:color="auto"/>
            <w:right w:val="none" w:sz="0" w:space="0" w:color="auto"/>
          </w:divBdr>
        </w:div>
        <w:div w:id="1535003092">
          <w:marLeft w:val="0"/>
          <w:marRight w:val="0"/>
          <w:marTop w:val="0"/>
          <w:marBottom w:val="0"/>
          <w:divBdr>
            <w:top w:val="none" w:sz="0" w:space="0" w:color="auto"/>
            <w:left w:val="none" w:sz="0" w:space="0" w:color="auto"/>
            <w:bottom w:val="none" w:sz="0" w:space="0" w:color="auto"/>
            <w:right w:val="none" w:sz="0" w:space="0" w:color="auto"/>
          </w:divBdr>
        </w:div>
        <w:div w:id="1666206776">
          <w:marLeft w:val="0"/>
          <w:marRight w:val="0"/>
          <w:marTop w:val="0"/>
          <w:marBottom w:val="0"/>
          <w:divBdr>
            <w:top w:val="none" w:sz="0" w:space="0" w:color="auto"/>
            <w:left w:val="none" w:sz="0" w:space="0" w:color="auto"/>
            <w:bottom w:val="none" w:sz="0" w:space="0" w:color="auto"/>
            <w:right w:val="none" w:sz="0" w:space="0" w:color="auto"/>
          </w:divBdr>
        </w:div>
        <w:div w:id="836387464">
          <w:marLeft w:val="0"/>
          <w:marRight w:val="0"/>
          <w:marTop w:val="0"/>
          <w:marBottom w:val="0"/>
          <w:divBdr>
            <w:top w:val="none" w:sz="0" w:space="0" w:color="auto"/>
            <w:left w:val="none" w:sz="0" w:space="0" w:color="auto"/>
            <w:bottom w:val="none" w:sz="0" w:space="0" w:color="auto"/>
            <w:right w:val="none" w:sz="0" w:space="0" w:color="auto"/>
          </w:divBdr>
        </w:div>
        <w:div w:id="2140755935">
          <w:marLeft w:val="0"/>
          <w:marRight w:val="0"/>
          <w:marTop w:val="0"/>
          <w:marBottom w:val="0"/>
          <w:divBdr>
            <w:top w:val="none" w:sz="0" w:space="0" w:color="auto"/>
            <w:left w:val="none" w:sz="0" w:space="0" w:color="auto"/>
            <w:bottom w:val="none" w:sz="0" w:space="0" w:color="auto"/>
            <w:right w:val="none" w:sz="0" w:space="0" w:color="auto"/>
          </w:divBdr>
        </w:div>
        <w:div w:id="582684358">
          <w:marLeft w:val="0"/>
          <w:marRight w:val="0"/>
          <w:marTop w:val="0"/>
          <w:marBottom w:val="0"/>
          <w:divBdr>
            <w:top w:val="none" w:sz="0" w:space="0" w:color="auto"/>
            <w:left w:val="none" w:sz="0" w:space="0" w:color="auto"/>
            <w:bottom w:val="none" w:sz="0" w:space="0" w:color="auto"/>
            <w:right w:val="none" w:sz="0" w:space="0" w:color="auto"/>
          </w:divBdr>
        </w:div>
        <w:div w:id="1381394411">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45678103">
      <w:bodyDiv w:val="1"/>
      <w:marLeft w:val="0"/>
      <w:marRight w:val="0"/>
      <w:marTop w:val="0"/>
      <w:marBottom w:val="0"/>
      <w:divBdr>
        <w:top w:val="none" w:sz="0" w:space="0" w:color="auto"/>
        <w:left w:val="none" w:sz="0" w:space="0" w:color="auto"/>
        <w:bottom w:val="none" w:sz="0" w:space="0" w:color="auto"/>
        <w:right w:val="none" w:sz="0" w:space="0" w:color="auto"/>
      </w:divBdr>
      <w:divsChild>
        <w:div w:id="380254576">
          <w:marLeft w:val="0"/>
          <w:marRight w:val="0"/>
          <w:marTop w:val="0"/>
          <w:marBottom w:val="0"/>
          <w:divBdr>
            <w:top w:val="none" w:sz="0" w:space="0" w:color="auto"/>
            <w:left w:val="none" w:sz="0" w:space="0" w:color="auto"/>
            <w:bottom w:val="none" w:sz="0" w:space="0" w:color="auto"/>
            <w:right w:val="none" w:sz="0" w:space="0" w:color="auto"/>
          </w:divBdr>
        </w:div>
        <w:div w:id="386757911">
          <w:marLeft w:val="0"/>
          <w:marRight w:val="0"/>
          <w:marTop w:val="0"/>
          <w:marBottom w:val="0"/>
          <w:divBdr>
            <w:top w:val="none" w:sz="0" w:space="0" w:color="auto"/>
            <w:left w:val="none" w:sz="0" w:space="0" w:color="auto"/>
            <w:bottom w:val="none" w:sz="0" w:space="0" w:color="auto"/>
            <w:right w:val="none" w:sz="0" w:space="0" w:color="auto"/>
          </w:divBdr>
        </w:div>
        <w:div w:id="443577043">
          <w:marLeft w:val="0"/>
          <w:marRight w:val="0"/>
          <w:marTop w:val="0"/>
          <w:marBottom w:val="0"/>
          <w:divBdr>
            <w:top w:val="none" w:sz="0" w:space="0" w:color="auto"/>
            <w:left w:val="none" w:sz="0" w:space="0" w:color="auto"/>
            <w:bottom w:val="none" w:sz="0" w:space="0" w:color="auto"/>
            <w:right w:val="none" w:sz="0" w:space="0" w:color="auto"/>
          </w:divBdr>
        </w:div>
        <w:div w:id="993877965">
          <w:marLeft w:val="0"/>
          <w:marRight w:val="0"/>
          <w:marTop w:val="0"/>
          <w:marBottom w:val="0"/>
          <w:divBdr>
            <w:top w:val="none" w:sz="0" w:space="0" w:color="auto"/>
            <w:left w:val="none" w:sz="0" w:space="0" w:color="auto"/>
            <w:bottom w:val="none" w:sz="0" w:space="0" w:color="auto"/>
            <w:right w:val="none" w:sz="0" w:space="0" w:color="auto"/>
          </w:divBdr>
        </w:div>
        <w:div w:id="1699699168">
          <w:marLeft w:val="0"/>
          <w:marRight w:val="0"/>
          <w:marTop w:val="0"/>
          <w:marBottom w:val="0"/>
          <w:divBdr>
            <w:top w:val="none" w:sz="0" w:space="0" w:color="auto"/>
            <w:left w:val="none" w:sz="0" w:space="0" w:color="auto"/>
            <w:bottom w:val="none" w:sz="0" w:space="0" w:color="auto"/>
            <w:right w:val="none" w:sz="0" w:space="0" w:color="auto"/>
          </w:divBdr>
        </w:div>
        <w:div w:id="2084791589">
          <w:marLeft w:val="0"/>
          <w:marRight w:val="0"/>
          <w:marTop w:val="0"/>
          <w:marBottom w:val="0"/>
          <w:divBdr>
            <w:top w:val="none" w:sz="0" w:space="0" w:color="auto"/>
            <w:left w:val="none" w:sz="0" w:space="0" w:color="auto"/>
            <w:bottom w:val="none" w:sz="0" w:space="0" w:color="auto"/>
            <w:right w:val="none" w:sz="0" w:space="0" w:color="auto"/>
          </w:divBdr>
        </w:div>
        <w:div w:id="1741445152">
          <w:marLeft w:val="0"/>
          <w:marRight w:val="0"/>
          <w:marTop w:val="0"/>
          <w:marBottom w:val="0"/>
          <w:divBdr>
            <w:top w:val="none" w:sz="0" w:space="0" w:color="auto"/>
            <w:left w:val="none" w:sz="0" w:space="0" w:color="auto"/>
            <w:bottom w:val="none" w:sz="0" w:space="0" w:color="auto"/>
            <w:right w:val="none" w:sz="0" w:space="0" w:color="auto"/>
          </w:divBdr>
        </w:div>
        <w:div w:id="1865437743">
          <w:marLeft w:val="0"/>
          <w:marRight w:val="0"/>
          <w:marTop w:val="0"/>
          <w:marBottom w:val="0"/>
          <w:divBdr>
            <w:top w:val="none" w:sz="0" w:space="0" w:color="auto"/>
            <w:left w:val="none" w:sz="0" w:space="0" w:color="auto"/>
            <w:bottom w:val="none" w:sz="0" w:space="0" w:color="auto"/>
            <w:right w:val="none" w:sz="0" w:space="0" w:color="auto"/>
          </w:divBdr>
        </w:div>
        <w:div w:id="2074040187">
          <w:marLeft w:val="0"/>
          <w:marRight w:val="0"/>
          <w:marTop w:val="0"/>
          <w:marBottom w:val="0"/>
          <w:divBdr>
            <w:top w:val="none" w:sz="0" w:space="0" w:color="auto"/>
            <w:left w:val="none" w:sz="0" w:space="0" w:color="auto"/>
            <w:bottom w:val="none" w:sz="0" w:space="0" w:color="auto"/>
            <w:right w:val="none" w:sz="0" w:space="0" w:color="auto"/>
          </w:divBdr>
        </w:div>
        <w:div w:id="560990153">
          <w:marLeft w:val="0"/>
          <w:marRight w:val="0"/>
          <w:marTop w:val="0"/>
          <w:marBottom w:val="0"/>
          <w:divBdr>
            <w:top w:val="none" w:sz="0" w:space="0" w:color="auto"/>
            <w:left w:val="none" w:sz="0" w:space="0" w:color="auto"/>
            <w:bottom w:val="none" w:sz="0" w:space="0" w:color="auto"/>
            <w:right w:val="none" w:sz="0" w:space="0" w:color="auto"/>
          </w:divBdr>
        </w:div>
        <w:div w:id="898902986">
          <w:marLeft w:val="0"/>
          <w:marRight w:val="0"/>
          <w:marTop w:val="0"/>
          <w:marBottom w:val="0"/>
          <w:divBdr>
            <w:top w:val="none" w:sz="0" w:space="0" w:color="auto"/>
            <w:left w:val="none" w:sz="0" w:space="0" w:color="auto"/>
            <w:bottom w:val="none" w:sz="0" w:space="0" w:color="auto"/>
            <w:right w:val="none" w:sz="0" w:space="0" w:color="auto"/>
          </w:divBdr>
        </w:div>
        <w:div w:id="75327577">
          <w:marLeft w:val="0"/>
          <w:marRight w:val="0"/>
          <w:marTop w:val="0"/>
          <w:marBottom w:val="0"/>
          <w:divBdr>
            <w:top w:val="none" w:sz="0" w:space="0" w:color="auto"/>
            <w:left w:val="none" w:sz="0" w:space="0" w:color="auto"/>
            <w:bottom w:val="none" w:sz="0" w:space="0" w:color="auto"/>
            <w:right w:val="none" w:sz="0" w:space="0" w:color="auto"/>
          </w:divBdr>
        </w:div>
        <w:div w:id="1175261680">
          <w:marLeft w:val="0"/>
          <w:marRight w:val="0"/>
          <w:marTop w:val="0"/>
          <w:marBottom w:val="0"/>
          <w:divBdr>
            <w:top w:val="none" w:sz="0" w:space="0" w:color="auto"/>
            <w:left w:val="none" w:sz="0" w:space="0" w:color="auto"/>
            <w:bottom w:val="none" w:sz="0" w:space="0" w:color="auto"/>
            <w:right w:val="none" w:sz="0" w:space="0" w:color="auto"/>
          </w:divBdr>
        </w:div>
        <w:div w:id="715280068">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25845134">
      <w:bodyDiv w:val="1"/>
      <w:marLeft w:val="0"/>
      <w:marRight w:val="0"/>
      <w:marTop w:val="0"/>
      <w:marBottom w:val="0"/>
      <w:divBdr>
        <w:top w:val="none" w:sz="0" w:space="0" w:color="auto"/>
        <w:left w:val="none" w:sz="0" w:space="0" w:color="auto"/>
        <w:bottom w:val="none" w:sz="0" w:space="0" w:color="auto"/>
        <w:right w:val="none" w:sz="0" w:space="0" w:color="auto"/>
      </w:divBdr>
      <w:divsChild>
        <w:div w:id="1861358116">
          <w:marLeft w:val="0"/>
          <w:marRight w:val="0"/>
          <w:marTop w:val="0"/>
          <w:marBottom w:val="0"/>
          <w:divBdr>
            <w:top w:val="none" w:sz="0" w:space="0" w:color="auto"/>
            <w:left w:val="none" w:sz="0" w:space="0" w:color="auto"/>
            <w:bottom w:val="none" w:sz="0" w:space="0" w:color="auto"/>
            <w:right w:val="none" w:sz="0" w:space="0" w:color="auto"/>
          </w:divBdr>
        </w:div>
        <w:div w:id="143664536">
          <w:marLeft w:val="0"/>
          <w:marRight w:val="0"/>
          <w:marTop w:val="0"/>
          <w:marBottom w:val="0"/>
          <w:divBdr>
            <w:top w:val="none" w:sz="0" w:space="0" w:color="auto"/>
            <w:left w:val="none" w:sz="0" w:space="0" w:color="auto"/>
            <w:bottom w:val="none" w:sz="0" w:space="0" w:color="auto"/>
            <w:right w:val="none" w:sz="0" w:space="0" w:color="auto"/>
          </w:divBdr>
        </w:div>
        <w:div w:id="1459224728">
          <w:marLeft w:val="0"/>
          <w:marRight w:val="0"/>
          <w:marTop w:val="0"/>
          <w:marBottom w:val="0"/>
          <w:divBdr>
            <w:top w:val="none" w:sz="0" w:space="0" w:color="auto"/>
            <w:left w:val="none" w:sz="0" w:space="0" w:color="auto"/>
            <w:bottom w:val="none" w:sz="0" w:space="0" w:color="auto"/>
            <w:right w:val="none" w:sz="0" w:space="0" w:color="auto"/>
          </w:divBdr>
        </w:div>
        <w:div w:id="1134639597">
          <w:marLeft w:val="0"/>
          <w:marRight w:val="0"/>
          <w:marTop w:val="0"/>
          <w:marBottom w:val="0"/>
          <w:divBdr>
            <w:top w:val="none" w:sz="0" w:space="0" w:color="auto"/>
            <w:left w:val="none" w:sz="0" w:space="0" w:color="auto"/>
            <w:bottom w:val="none" w:sz="0" w:space="0" w:color="auto"/>
            <w:right w:val="none" w:sz="0" w:space="0" w:color="auto"/>
          </w:divBdr>
        </w:div>
        <w:div w:id="1442651924">
          <w:marLeft w:val="0"/>
          <w:marRight w:val="0"/>
          <w:marTop w:val="0"/>
          <w:marBottom w:val="0"/>
          <w:divBdr>
            <w:top w:val="none" w:sz="0" w:space="0" w:color="auto"/>
            <w:left w:val="none" w:sz="0" w:space="0" w:color="auto"/>
            <w:bottom w:val="none" w:sz="0" w:space="0" w:color="auto"/>
            <w:right w:val="none" w:sz="0" w:space="0" w:color="auto"/>
          </w:divBdr>
        </w:div>
        <w:div w:id="1709910200">
          <w:marLeft w:val="0"/>
          <w:marRight w:val="0"/>
          <w:marTop w:val="0"/>
          <w:marBottom w:val="0"/>
          <w:divBdr>
            <w:top w:val="none" w:sz="0" w:space="0" w:color="auto"/>
            <w:left w:val="none" w:sz="0" w:space="0" w:color="auto"/>
            <w:bottom w:val="none" w:sz="0" w:space="0" w:color="auto"/>
            <w:right w:val="none" w:sz="0" w:space="0" w:color="auto"/>
          </w:divBdr>
        </w:div>
        <w:div w:id="1012411122">
          <w:marLeft w:val="0"/>
          <w:marRight w:val="0"/>
          <w:marTop w:val="0"/>
          <w:marBottom w:val="0"/>
          <w:divBdr>
            <w:top w:val="none" w:sz="0" w:space="0" w:color="auto"/>
            <w:left w:val="none" w:sz="0" w:space="0" w:color="auto"/>
            <w:bottom w:val="none" w:sz="0" w:space="0" w:color="auto"/>
            <w:right w:val="none" w:sz="0" w:space="0" w:color="auto"/>
          </w:divBdr>
        </w:div>
        <w:div w:id="374889902">
          <w:marLeft w:val="0"/>
          <w:marRight w:val="0"/>
          <w:marTop w:val="0"/>
          <w:marBottom w:val="0"/>
          <w:divBdr>
            <w:top w:val="none" w:sz="0" w:space="0" w:color="auto"/>
            <w:left w:val="none" w:sz="0" w:space="0" w:color="auto"/>
            <w:bottom w:val="none" w:sz="0" w:space="0" w:color="auto"/>
            <w:right w:val="none" w:sz="0" w:space="0" w:color="auto"/>
          </w:divBdr>
        </w:div>
        <w:div w:id="2026321280">
          <w:marLeft w:val="0"/>
          <w:marRight w:val="0"/>
          <w:marTop w:val="0"/>
          <w:marBottom w:val="0"/>
          <w:divBdr>
            <w:top w:val="none" w:sz="0" w:space="0" w:color="auto"/>
            <w:left w:val="none" w:sz="0" w:space="0" w:color="auto"/>
            <w:bottom w:val="none" w:sz="0" w:space="0" w:color="auto"/>
            <w:right w:val="none" w:sz="0" w:space="0" w:color="auto"/>
          </w:divBdr>
        </w:div>
        <w:div w:id="103044135">
          <w:marLeft w:val="0"/>
          <w:marRight w:val="0"/>
          <w:marTop w:val="0"/>
          <w:marBottom w:val="0"/>
          <w:divBdr>
            <w:top w:val="none" w:sz="0" w:space="0" w:color="auto"/>
            <w:left w:val="none" w:sz="0" w:space="0" w:color="auto"/>
            <w:bottom w:val="none" w:sz="0" w:space="0" w:color="auto"/>
            <w:right w:val="none" w:sz="0" w:space="0" w:color="auto"/>
          </w:divBdr>
        </w:div>
        <w:div w:id="46301108">
          <w:marLeft w:val="0"/>
          <w:marRight w:val="0"/>
          <w:marTop w:val="0"/>
          <w:marBottom w:val="0"/>
          <w:divBdr>
            <w:top w:val="none" w:sz="0" w:space="0" w:color="auto"/>
            <w:left w:val="none" w:sz="0" w:space="0" w:color="auto"/>
            <w:bottom w:val="none" w:sz="0" w:space="0" w:color="auto"/>
            <w:right w:val="none" w:sz="0" w:space="0" w:color="auto"/>
          </w:divBdr>
        </w:div>
        <w:div w:id="1210068339">
          <w:marLeft w:val="0"/>
          <w:marRight w:val="0"/>
          <w:marTop w:val="0"/>
          <w:marBottom w:val="0"/>
          <w:divBdr>
            <w:top w:val="none" w:sz="0" w:space="0" w:color="auto"/>
            <w:left w:val="none" w:sz="0" w:space="0" w:color="auto"/>
            <w:bottom w:val="none" w:sz="0" w:space="0" w:color="auto"/>
            <w:right w:val="none" w:sz="0" w:space="0" w:color="auto"/>
          </w:divBdr>
        </w:div>
        <w:div w:id="700863005">
          <w:marLeft w:val="0"/>
          <w:marRight w:val="0"/>
          <w:marTop w:val="0"/>
          <w:marBottom w:val="0"/>
          <w:divBdr>
            <w:top w:val="none" w:sz="0" w:space="0" w:color="auto"/>
            <w:left w:val="none" w:sz="0" w:space="0" w:color="auto"/>
            <w:bottom w:val="none" w:sz="0" w:space="0" w:color="auto"/>
            <w:right w:val="none" w:sz="0" w:space="0" w:color="auto"/>
          </w:divBdr>
        </w:div>
        <w:div w:id="1235895819">
          <w:marLeft w:val="0"/>
          <w:marRight w:val="0"/>
          <w:marTop w:val="0"/>
          <w:marBottom w:val="0"/>
          <w:divBdr>
            <w:top w:val="none" w:sz="0" w:space="0" w:color="auto"/>
            <w:left w:val="none" w:sz="0" w:space="0" w:color="auto"/>
            <w:bottom w:val="none" w:sz="0" w:space="0" w:color="auto"/>
            <w:right w:val="none" w:sz="0" w:space="0" w:color="auto"/>
          </w:divBdr>
        </w:div>
        <w:div w:id="609243031">
          <w:marLeft w:val="0"/>
          <w:marRight w:val="0"/>
          <w:marTop w:val="0"/>
          <w:marBottom w:val="0"/>
          <w:divBdr>
            <w:top w:val="none" w:sz="0" w:space="0" w:color="auto"/>
            <w:left w:val="none" w:sz="0" w:space="0" w:color="auto"/>
            <w:bottom w:val="none" w:sz="0" w:space="0" w:color="auto"/>
            <w:right w:val="none" w:sz="0" w:space="0" w:color="auto"/>
          </w:divBdr>
        </w:div>
        <w:div w:id="1652713261">
          <w:marLeft w:val="0"/>
          <w:marRight w:val="0"/>
          <w:marTop w:val="0"/>
          <w:marBottom w:val="0"/>
          <w:divBdr>
            <w:top w:val="none" w:sz="0" w:space="0" w:color="auto"/>
            <w:left w:val="none" w:sz="0" w:space="0" w:color="auto"/>
            <w:bottom w:val="none" w:sz="0" w:space="0" w:color="auto"/>
            <w:right w:val="none" w:sz="0" w:space="0" w:color="auto"/>
          </w:divBdr>
        </w:div>
        <w:div w:id="1036201403">
          <w:marLeft w:val="0"/>
          <w:marRight w:val="0"/>
          <w:marTop w:val="0"/>
          <w:marBottom w:val="0"/>
          <w:divBdr>
            <w:top w:val="none" w:sz="0" w:space="0" w:color="auto"/>
            <w:left w:val="none" w:sz="0" w:space="0" w:color="auto"/>
            <w:bottom w:val="none" w:sz="0" w:space="0" w:color="auto"/>
            <w:right w:val="none" w:sz="0" w:space="0" w:color="auto"/>
          </w:divBdr>
        </w:div>
        <w:div w:id="2050688751">
          <w:marLeft w:val="0"/>
          <w:marRight w:val="0"/>
          <w:marTop w:val="0"/>
          <w:marBottom w:val="0"/>
          <w:divBdr>
            <w:top w:val="none" w:sz="0" w:space="0" w:color="auto"/>
            <w:left w:val="none" w:sz="0" w:space="0" w:color="auto"/>
            <w:bottom w:val="none" w:sz="0" w:space="0" w:color="auto"/>
            <w:right w:val="none" w:sz="0" w:space="0" w:color="auto"/>
          </w:divBdr>
        </w:div>
        <w:div w:id="279999988">
          <w:marLeft w:val="0"/>
          <w:marRight w:val="0"/>
          <w:marTop w:val="0"/>
          <w:marBottom w:val="0"/>
          <w:divBdr>
            <w:top w:val="none" w:sz="0" w:space="0" w:color="auto"/>
            <w:left w:val="none" w:sz="0" w:space="0" w:color="auto"/>
            <w:bottom w:val="none" w:sz="0" w:space="0" w:color="auto"/>
            <w:right w:val="none" w:sz="0" w:space="0" w:color="auto"/>
          </w:divBdr>
        </w:div>
        <w:div w:id="1213617938">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s://www.alte-lieder.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glaubensstimme.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zeugen-christi.d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lte-lieder.de/wp-admin/post.php?post=7888&amp;action=edit" TargetMode="External"/><Relationship Id="rId5" Type="http://schemas.openxmlformats.org/officeDocument/2006/relationships/footnotes" Target="footnotes.xml"/><Relationship Id="rId15" Type="http://schemas.openxmlformats.org/officeDocument/2006/relationships/hyperlink" Target="https://gebete.glaubensstimme.de/" TargetMode="External"/><Relationship Id="rId10" Type="http://schemas.openxmlformats.org/officeDocument/2006/relationships/hyperlink" Target="https://alte-lieder.de/tag/allgegenwart/" TargetMode="External"/><Relationship Id="rId4" Type="http://schemas.openxmlformats.org/officeDocument/2006/relationships/webSettings" Target="webSettings.xml"/><Relationship Id="rId9" Type="http://schemas.openxmlformats.org/officeDocument/2006/relationships/hyperlink" Target="https://alte-lieder.de/category/recke-elisabeth-von-der/" TargetMode="External"/><Relationship Id="rId14" Type="http://schemas.openxmlformats.org/officeDocument/2006/relationships/hyperlink" Target="https://briefe.glaubensstimme.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30</Pages>
  <Words>5076</Words>
  <Characters>31980</Characters>
  <Application>Microsoft Office Word</Application>
  <DocSecurity>0</DocSecurity>
  <Lines>266</Lines>
  <Paragraphs>73</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36983</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2025-11-30T13:35:00Z</dcterms:created>
  <dcterms:modified xsi:type="dcterms:W3CDTF">2025-12-06T10:02:00Z</dcterms:modified>
  <dc:title>Lieder</dc:title>
  <dc:creator>Recke, Elisabeth von der</dc:creator>
  <dc:language>de</dc:language>
</cp:coreProperties>
</file>